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153" w:name="_GoBack"/>
            <w:bookmarkEnd w:id="153"/>
            <w:bookmarkStart w:id="0" w:name="page1"/>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33</w:t>
            </w:r>
            <w:r>
              <w:rPr>
                <w:sz w:val="64"/>
                <w:highlight w:val="none"/>
              </w:rPr>
              <w:t>.</w:t>
            </w:r>
            <w:bookmarkEnd w:id="2"/>
            <w:r>
              <w:rPr>
                <w:rFonts w:hint="eastAsia" w:eastAsia="宋体"/>
                <w:sz w:val="64"/>
                <w:highlight w:val="none"/>
                <w:lang w:val="en-US" w:eastAsia="zh-CN"/>
              </w:rPr>
              <w:t>758</w:t>
            </w:r>
            <w:r>
              <w:rPr>
                <w:sz w:val="64"/>
              </w:rPr>
              <w:t xml:space="preserve"> </w:t>
            </w:r>
            <w: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1</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5" w:name="spectype2"/>
            <w:r>
              <w:rPr>
                <w:highlight w:val="none"/>
              </w:rPr>
              <w:t>Report</w:t>
            </w:r>
            <w:bookmarkEnd w:id="5"/>
          </w:p>
          <w:p>
            <w:pPr>
              <w:pStyle w:val="129"/>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rPr>
                <w:highlight w:val="yellow"/>
              </w:rPr>
            </w:pPr>
            <w:r>
              <w:t xml:space="preserve">Technical Specification Group </w:t>
            </w:r>
            <w:bookmarkStart w:id="6" w:name="specTitle"/>
            <w:r>
              <w:t>Services and System Aspects</w:t>
            </w:r>
            <w:r>
              <w:rPr>
                <w:highlight w:val="none"/>
              </w:rPr>
              <w:t>;</w:t>
            </w:r>
          </w:p>
          <w:p>
            <w:pPr>
              <w:pStyle w:val="116"/>
              <w:framePr w:wrap="auto" w:vAnchor="margin" w:hAnchor="text" w:yAlign="inline"/>
            </w:pPr>
            <w:r>
              <w:t>Study on security for a PLMN hosting a Non-Public Network</w:t>
            </w:r>
            <w:r>
              <w:rPr>
                <w:rFonts w:hint="eastAsia" w:eastAsia="宋体"/>
                <w:lang w:val="en-US" w:eastAsia="zh-CN"/>
              </w:rPr>
              <w:t xml:space="preserve"> </w:t>
            </w:r>
            <w:r>
              <w:t>(NPN)</w:t>
            </w:r>
            <w:r>
              <w:rPr>
                <w:rFonts w:hint="eastAsia"/>
                <w:lang w:val="en-US" w:eastAsia="zh-CN"/>
              </w:rPr>
              <w:t xml:space="preserve"> phase2</w:t>
            </w:r>
            <w:bookmarkEnd w:id="6"/>
          </w:p>
          <w:p>
            <w:pPr>
              <w:pStyle w:val="116"/>
              <w:framePr w:wrap="auto" w:vAnchor="margin" w:hAnchor="text" w:yAlign="inline"/>
              <w:rPr>
                <w:i/>
                <w:sz w:val="28"/>
              </w:rPr>
            </w:pPr>
            <w:r>
              <w:t>(</w:t>
            </w:r>
            <w:r>
              <w:rPr>
                <w:rStyle w:val="96"/>
              </w:rPr>
              <w:t xml:space="preserve">Release </w:t>
            </w:r>
            <w:bookmarkStart w:id="7" w:name="specRelease"/>
            <w:r>
              <w:rPr>
                <w:rStyle w:val="96"/>
                <w:highlight w:val="none"/>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3"/>
            </w:pPr>
            <w:r>
              <w:object>
                <v:shape id="_x0000_i1025" o:spt="75" type="#_x0000_t75" style="height:65.9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2"/>
            </w:pPr>
            <w:r>
              <w:object>
                <v:shape id="_x0000_i1026" o:spt="75" type="#_x0000_t75" style="height:72pt;width:12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3"/>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1"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2"/>
          </w:p>
          <w:p/>
        </w:tc>
      </w:tr>
      <w:bookmarkEnd w:id="10"/>
    </w:tbl>
    <w:p>
      <w:pPr>
        <w:pStyle w:val="98"/>
      </w:pPr>
      <w:r>
        <w:br w:type="page"/>
      </w:r>
      <w:bookmarkStart w:id="15" w:name="tableOfContents"/>
      <w:bookmarkEnd w:id="15"/>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_Toc17040 \h </w:instrText>
      </w:r>
      <w:r>
        <w:fldChar w:fldCharType="separate"/>
      </w:r>
      <w:r>
        <w:t>4</w:t>
      </w:r>
      <w:r>
        <w:fldChar w:fldCharType="end"/>
      </w:r>
    </w:p>
    <w:p>
      <w:pPr>
        <w:pStyle w:val="20"/>
        <w:tabs>
          <w:tab w:val="right" w:pos="2000"/>
          <w:tab w:val="right" w:leader="dot" w:pos="9641"/>
          <w:tab w:val="clear" w:pos="9639"/>
        </w:tabs>
      </w:pPr>
      <w:r>
        <w:t>1</w:t>
      </w:r>
      <w:r>
        <w:tab/>
      </w:r>
      <w:r>
        <w:t>Scope</w:t>
      </w:r>
      <w:r>
        <w:tab/>
      </w:r>
      <w:r>
        <w:tab/>
      </w:r>
      <w:r>
        <w:fldChar w:fldCharType="begin"/>
      </w:r>
      <w:r>
        <w:instrText xml:space="preserve"> PAGEREF _Toc8168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tab/>
      </w:r>
      <w:r>
        <w:fldChar w:fldCharType="begin"/>
      </w:r>
      <w:r>
        <w:instrText xml:space="preserve"> PAGEREF _Toc10629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_Toc3571 \h </w:instrText>
      </w:r>
      <w:r>
        <w:fldChar w:fldCharType="separate"/>
      </w:r>
      <w:r>
        <w:t>6</w:t>
      </w:r>
      <w:r>
        <w:fldChar w:fldCharType="end"/>
      </w:r>
    </w:p>
    <w:p>
      <w:pPr>
        <w:pStyle w:val="19"/>
        <w:tabs>
          <w:tab w:val="right" w:pos="2000"/>
          <w:tab w:val="right" w:leader="dot" w:pos="9641"/>
          <w:tab w:val="clear" w:pos="9639"/>
        </w:tabs>
      </w:pPr>
      <w:r>
        <w:t>3.1</w:t>
      </w:r>
      <w:r>
        <w:tab/>
      </w:r>
      <w:r>
        <w:t>Terms</w:t>
      </w:r>
      <w:r>
        <w:tab/>
      </w:r>
      <w:r>
        <w:tab/>
      </w:r>
      <w:r>
        <w:fldChar w:fldCharType="begin"/>
      </w:r>
      <w:r>
        <w:instrText xml:space="preserve"> PAGEREF _Toc27211 \h </w:instrText>
      </w:r>
      <w:r>
        <w:fldChar w:fldCharType="separate"/>
      </w:r>
      <w:r>
        <w:t>6</w:t>
      </w:r>
      <w:r>
        <w:fldChar w:fldCharType="end"/>
      </w:r>
    </w:p>
    <w:p>
      <w:pPr>
        <w:pStyle w:val="19"/>
        <w:tabs>
          <w:tab w:val="right" w:pos="2000"/>
          <w:tab w:val="right" w:leader="dot" w:pos="9641"/>
          <w:tab w:val="clear" w:pos="9639"/>
        </w:tabs>
      </w:pPr>
      <w:r>
        <w:t>3.2</w:t>
      </w:r>
      <w:r>
        <w:tab/>
      </w:r>
      <w:r>
        <w:t>Symbols</w:t>
      </w:r>
      <w:r>
        <w:tab/>
      </w:r>
      <w:r>
        <w:tab/>
      </w:r>
      <w:r>
        <w:fldChar w:fldCharType="begin"/>
      </w:r>
      <w:r>
        <w:instrText xml:space="preserve"> PAGEREF _Toc20491 \h </w:instrText>
      </w:r>
      <w:r>
        <w:fldChar w:fldCharType="separate"/>
      </w:r>
      <w:r>
        <w:t>6</w:t>
      </w:r>
      <w:r>
        <w:fldChar w:fldCharType="end"/>
      </w:r>
    </w:p>
    <w:p>
      <w:pPr>
        <w:pStyle w:val="19"/>
        <w:tabs>
          <w:tab w:val="right" w:pos="2000"/>
          <w:tab w:val="right" w:leader="dot" w:pos="9641"/>
          <w:tab w:val="clear" w:pos="9639"/>
        </w:tabs>
      </w:pPr>
      <w:r>
        <w:t>3.3</w:t>
      </w:r>
      <w:r>
        <w:tab/>
      </w:r>
      <w:r>
        <w:t>Abbreviations</w:t>
      </w:r>
      <w:r>
        <w:tab/>
      </w:r>
      <w:r>
        <w:tab/>
      </w:r>
      <w:r>
        <w:fldChar w:fldCharType="begin"/>
      </w:r>
      <w:r>
        <w:instrText xml:space="preserve"> PAGEREF _Toc10081 \h </w:instrText>
      </w:r>
      <w:r>
        <w:fldChar w:fldCharType="separate"/>
      </w:r>
      <w:r>
        <w:t>7</w:t>
      </w:r>
      <w:r>
        <w:fldChar w:fldCharType="end"/>
      </w:r>
    </w:p>
    <w:p>
      <w:pPr>
        <w:pStyle w:val="20"/>
        <w:tabs>
          <w:tab w:val="right" w:pos="2000"/>
          <w:tab w:val="right" w:leader="dot" w:pos="9641"/>
          <w:tab w:val="clear" w:pos="9639"/>
        </w:tabs>
      </w:pPr>
      <w:r>
        <w:t>4</w:t>
      </w:r>
      <w:r>
        <w:tab/>
      </w:r>
      <w:r>
        <w:rPr>
          <w:rFonts w:hint="eastAsia"/>
          <w:lang w:val="en-US" w:eastAsia="zh-CN"/>
        </w:rPr>
        <w:t>Architecture</w:t>
      </w:r>
      <w:r>
        <w:tab/>
      </w:r>
      <w:r>
        <w:tab/>
      </w:r>
      <w:r>
        <w:fldChar w:fldCharType="begin"/>
      </w:r>
      <w:r>
        <w:instrText xml:space="preserve"> PAGEREF _Toc23763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5</w:t>
      </w:r>
      <w:r>
        <w:tab/>
      </w:r>
      <w:r>
        <w:rPr>
          <w:rFonts w:hint="eastAsia"/>
          <w:lang w:val="en-US" w:eastAsia="zh-CN"/>
        </w:rPr>
        <w:t>Security assumptions</w:t>
      </w:r>
      <w:r>
        <w:tab/>
      </w:r>
      <w:r>
        <w:fldChar w:fldCharType="begin"/>
      </w:r>
      <w:r>
        <w:instrText xml:space="preserve"> PAGEREF _Toc19084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6</w:t>
      </w:r>
      <w:r>
        <w:tab/>
      </w:r>
      <w:r>
        <w:rPr>
          <w:rFonts w:hint="eastAsia" w:eastAsia="宋体" w:cs="Arial"/>
          <w:lang w:val="en-US" w:eastAsia="zh-CN"/>
        </w:rPr>
        <w:t>Evaluation for SBA interface protection</w:t>
      </w:r>
      <w:r>
        <w:tab/>
      </w:r>
      <w:r>
        <w:fldChar w:fldCharType="begin"/>
      </w:r>
      <w:r>
        <w:instrText xml:space="preserve"> PAGEREF _Toc21987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7</w:t>
      </w:r>
      <w:r>
        <w:tab/>
      </w:r>
      <w:r>
        <w:t>Key issues</w:t>
      </w:r>
      <w:r>
        <w:tab/>
      </w:r>
      <w:r>
        <w:tab/>
      </w:r>
      <w:r>
        <w:fldChar w:fldCharType="begin"/>
      </w:r>
      <w:r>
        <w:instrText xml:space="preserve"> PAGEREF _Toc31308 \h </w:instrText>
      </w:r>
      <w:r>
        <w:fldChar w:fldCharType="separate"/>
      </w:r>
      <w:r>
        <w:t>8</w:t>
      </w:r>
      <w:r>
        <w:fldChar w:fldCharType="end"/>
      </w:r>
    </w:p>
    <w:p>
      <w:pPr>
        <w:pStyle w:val="19"/>
        <w:tabs>
          <w:tab w:val="right" w:pos="2000"/>
          <w:tab w:val="right" w:leader="dot" w:pos="9641"/>
          <w:tab w:val="clear" w:pos="9639"/>
        </w:tabs>
      </w:pPr>
      <w:r>
        <w:rPr>
          <w:rFonts w:hint="eastAsia"/>
          <w:lang w:val="en-US" w:eastAsia="zh-CN"/>
        </w:rPr>
        <w:t>7</w:t>
      </w:r>
      <w:r>
        <w:t>.</w:t>
      </w:r>
      <w:r>
        <w:rPr>
          <w:rFonts w:hint="eastAsia" w:eastAsia="宋体"/>
          <w:lang w:val="en-US" w:eastAsia="zh-CN"/>
        </w:rPr>
        <w:t>1</w:t>
      </w:r>
      <w:r>
        <w:tab/>
      </w:r>
      <w:r>
        <w:t>Key Issue #</w:t>
      </w:r>
      <w:r>
        <w:rPr>
          <w:rFonts w:hint="eastAsia" w:eastAsia="宋体"/>
          <w:lang w:val="en-US" w:eastAsia="zh-CN"/>
        </w:rPr>
        <w:t>1</w:t>
      </w:r>
      <w:r>
        <w:t xml:space="preserve">: </w:t>
      </w:r>
      <w:r>
        <w:rPr>
          <w:rFonts w:hint="eastAsia"/>
          <w:lang w:val="en-US" w:eastAsia="zh-CN"/>
        </w:rPr>
        <w:t>TEID issue in N9 interface</w:t>
      </w:r>
      <w:r>
        <w:tab/>
      </w:r>
      <w:r>
        <w:fldChar w:fldCharType="begin"/>
      </w:r>
      <w:r>
        <w:instrText xml:space="preserve"> PAGEREF _Toc11763 \h </w:instrText>
      </w:r>
      <w:r>
        <w:fldChar w:fldCharType="separate"/>
      </w:r>
      <w:r>
        <w:t>8</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1</w:t>
      </w:r>
      <w:r>
        <w:t>.1</w:t>
      </w:r>
      <w:r>
        <w:tab/>
      </w:r>
      <w:r>
        <w:t>Key issue details</w:t>
      </w:r>
      <w:r>
        <w:tab/>
      </w:r>
      <w:r>
        <w:fldChar w:fldCharType="begin"/>
      </w:r>
      <w:r>
        <w:instrText xml:space="preserve"> PAGEREF _Toc5065 \h </w:instrText>
      </w:r>
      <w:r>
        <w:fldChar w:fldCharType="separate"/>
      </w:r>
      <w:r>
        <w:t>8</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2</w:t>
      </w:r>
      <w:r>
        <w:t>.2</w:t>
      </w:r>
      <w:r>
        <w:tab/>
      </w:r>
      <w:r>
        <w:t>Security threats</w:t>
      </w:r>
      <w:r>
        <w:tab/>
      </w:r>
      <w:r>
        <w:fldChar w:fldCharType="begin"/>
      </w:r>
      <w:r>
        <w:instrText xml:space="preserve"> PAGEREF _Toc30105 \h </w:instrText>
      </w:r>
      <w:r>
        <w:fldChar w:fldCharType="separate"/>
      </w:r>
      <w:r>
        <w:t>9</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3</w:t>
      </w:r>
      <w:r>
        <w:t>.3</w:t>
      </w:r>
      <w:r>
        <w:tab/>
      </w:r>
      <w:r>
        <w:t>Potential security requirements</w:t>
      </w:r>
      <w:r>
        <w:tab/>
      </w:r>
      <w:r>
        <w:fldChar w:fldCharType="begin"/>
      </w:r>
      <w:r>
        <w:instrText xml:space="preserve"> PAGEREF _Toc5408 \h </w:instrText>
      </w:r>
      <w:r>
        <w:fldChar w:fldCharType="separate"/>
      </w:r>
      <w:r>
        <w:t>9</w:t>
      </w:r>
      <w:r>
        <w:fldChar w:fldCharType="end"/>
      </w:r>
    </w:p>
    <w:p>
      <w:pPr>
        <w:pStyle w:val="19"/>
        <w:tabs>
          <w:tab w:val="right" w:pos="2000"/>
          <w:tab w:val="right" w:leader="dot" w:pos="9641"/>
          <w:tab w:val="clear" w:pos="9639"/>
        </w:tabs>
      </w:pPr>
      <w:r>
        <w:rPr>
          <w:rFonts w:hint="eastAsia"/>
          <w:lang w:val="en-US" w:eastAsia="zh-CN"/>
        </w:rPr>
        <w:t>7</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Inter domain security on N9 interface</w:t>
      </w:r>
      <w:r>
        <w:tab/>
      </w:r>
      <w:r>
        <w:fldChar w:fldCharType="begin"/>
      </w:r>
      <w:r>
        <w:instrText xml:space="preserve"> PAGEREF _Toc10965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2</w:t>
      </w:r>
      <w:r>
        <w:t>.1</w:t>
      </w:r>
      <w:r>
        <w:tab/>
      </w:r>
      <w:r>
        <w:t>Key issue details</w:t>
      </w:r>
      <w:r>
        <w:tab/>
      </w:r>
      <w:r>
        <w:fldChar w:fldCharType="begin"/>
      </w:r>
      <w:r>
        <w:instrText xml:space="preserve"> PAGEREF _Toc839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2</w:t>
      </w:r>
      <w:r>
        <w:t>.2</w:t>
      </w:r>
      <w:r>
        <w:tab/>
      </w:r>
      <w:r>
        <w:t>Security threats</w:t>
      </w:r>
      <w:r>
        <w:tab/>
      </w:r>
      <w:r>
        <w:fldChar w:fldCharType="begin"/>
      </w:r>
      <w:r>
        <w:instrText xml:space="preserve"> PAGEREF _Toc2546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2</w:t>
      </w:r>
      <w:r>
        <w:t>.3</w:t>
      </w:r>
      <w:r>
        <w:tab/>
      </w:r>
      <w:r>
        <w:t>Potential security requirements</w:t>
      </w:r>
      <w:r>
        <w:tab/>
      </w:r>
      <w:r>
        <w:fldChar w:fldCharType="begin"/>
      </w:r>
      <w:r>
        <w:instrText xml:space="preserve"> PAGEREF _Toc28636 \h </w:instrText>
      </w:r>
      <w:r>
        <w:fldChar w:fldCharType="separate"/>
      </w:r>
      <w:r>
        <w:t>10</w:t>
      </w:r>
      <w:r>
        <w:fldChar w:fldCharType="end"/>
      </w:r>
    </w:p>
    <w:p>
      <w:pPr>
        <w:pStyle w:val="19"/>
        <w:tabs>
          <w:tab w:val="right" w:pos="2000"/>
          <w:tab w:val="right" w:leader="dot" w:pos="9641"/>
          <w:tab w:val="clear" w:pos="9639"/>
        </w:tabs>
      </w:pPr>
      <w:r>
        <w:rPr>
          <w:rFonts w:hint="eastAsia"/>
          <w:lang w:val="en-US" w:eastAsia="zh-CN"/>
        </w:rPr>
        <w:t>7</w:t>
      </w:r>
      <w:r>
        <w:t>.X</w:t>
      </w:r>
      <w:r>
        <w:tab/>
      </w:r>
      <w:r>
        <w:t>Key Issue #X: &lt;Key Issue Name&gt;</w:t>
      </w:r>
      <w:r>
        <w:tab/>
      </w:r>
      <w:r>
        <w:fldChar w:fldCharType="begin"/>
      </w:r>
      <w:r>
        <w:instrText xml:space="preserve"> PAGEREF _Toc4750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.X.1</w:t>
      </w:r>
      <w:r>
        <w:tab/>
      </w:r>
      <w:r>
        <w:t>Key issue details</w:t>
      </w:r>
      <w:r>
        <w:tab/>
      </w:r>
      <w:r>
        <w:fldChar w:fldCharType="begin"/>
      </w:r>
      <w:r>
        <w:instrText xml:space="preserve"> PAGEREF _Toc9880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.X.2</w:t>
      </w:r>
      <w:r>
        <w:tab/>
      </w:r>
      <w:r>
        <w:t>Security threats</w:t>
      </w:r>
      <w:r>
        <w:tab/>
      </w:r>
      <w:r>
        <w:fldChar w:fldCharType="begin"/>
      </w:r>
      <w:r>
        <w:instrText xml:space="preserve"> PAGEREF _Toc18887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.X.3</w:t>
      </w:r>
      <w:r>
        <w:tab/>
      </w:r>
      <w:r>
        <w:t>Potential security requirements</w:t>
      </w:r>
      <w:r>
        <w:tab/>
      </w:r>
      <w:r>
        <w:fldChar w:fldCharType="begin"/>
      </w:r>
      <w:r>
        <w:instrText xml:space="preserve"> PAGEREF _Toc1862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8</w:t>
      </w:r>
      <w:r>
        <w:tab/>
      </w:r>
      <w:r>
        <w:t>Solutions</w:t>
      </w:r>
      <w:r>
        <w:tab/>
      </w:r>
      <w:r>
        <w:tab/>
      </w:r>
      <w:r>
        <w:fldChar w:fldCharType="begin"/>
      </w:r>
      <w:r>
        <w:instrText xml:space="preserve"> PAGEREF _Toc19159 \h </w:instrText>
      </w:r>
      <w:r>
        <w:fldChar w:fldCharType="separate"/>
      </w:r>
      <w:r>
        <w:t>11</w:t>
      </w:r>
      <w:r>
        <w:fldChar w:fldCharType="end"/>
      </w:r>
    </w:p>
    <w:p>
      <w:pPr>
        <w:pStyle w:val="19"/>
        <w:tabs>
          <w:tab w:val="right" w:pos="2000"/>
          <w:tab w:val="right" w:leader="dot" w:pos="9641"/>
          <w:tab w:val="clear" w:pos="9639"/>
        </w:tabs>
      </w:pPr>
      <w:r>
        <w:rPr>
          <w:rFonts w:hint="eastAsia" w:eastAsia="宋体"/>
          <w:lang w:val="en-US" w:eastAsia="zh-CN"/>
        </w:rPr>
        <w:t>8</w:t>
      </w:r>
      <w:r>
        <w:rPr>
          <w:rFonts w:eastAsia="宋体"/>
        </w:rPr>
        <w:t>.1</w:t>
      </w:r>
      <w:r>
        <w:rPr>
          <w:rFonts w:eastAsia="宋体"/>
        </w:rPr>
        <w:tab/>
      </w:r>
      <w:r>
        <w:rPr>
          <w:rFonts w:eastAsia="宋体"/>
        </w:rPr>
        <w:t>Mapping of solutions to key issues</w:t>
      </w:r>
      <w:r>
        <w:tab/>
      </w:r>
      <w:r>
        <w:fldChar w:fldCharType="begin"/>
      </w:r>
      <w:r>
        <w:instrText xml:space="preserve"> PAGEREF _Toc30819 \h </w:instrText>
      </w:r>
      <w:r>
        <w:fldChar w:fldCharType="separate"/>
      </w:r>
      <w:r>
        <w:t>11</w:t>
      </w:r>
      <w:r>
        <w:fldChar w:fldCharType="end"/>
      </w:r>
    </w:p>
    <w:p>
      <w:pPr>
        <w:pStyle w:val="19"/>
        <w:tabs>
          <w:tab w:val="right" w:pos="2000"/>
          <w:tab w:val="right" w:leader="dot" w:pos="9641"/>
          <w:tab w:val="clear" w:pos="9639"/>
        </w:tabs>
      </w:pPr>
      <w:r>
        <w:rPr>
          <w:rFonts w:hint="eastAsia"/>
          <w:lang w:val="en-US" w:eastAsia="zh-CN"/>
        </w:rPr>
        <w:t>8</w:t>
      </w:r>
      <w:r>
        <w:t>.Y</w:t>
      </w:r>
      <w:r>
        <w:tab/>
      </w:r>
      <w:r>
        <w:t>Solution #Y: &lt;Solution Name&gt;</w:t>
      </w:r>
      <w:r>
        <w:tab/>
      </w:r>
      <w:r>
        <w:fldChar w:fldCharType="begin"/>
      </w:r>
      <w:r>
        <w:instrText xml:space="preserve"> PAGEREF _Toc437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8</w:t>
      </w:r>
      <w:r>
        <w:t>.Y.1</w:t>
      </w:r>
      <w:r>
        <w:tab/>
      </w:r>
      <w:r>
        <w:t>Introduction</w:t>
      </w:r>
      <w:r>
        <w:tab/>
      </w:r>
      <w:r>
        <w:fldChar w:fldCharType="begin"/>
      </w:r>
      <w:r>
        <w:instrText xml:space="preserve"> PAGEREF _Toc32725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8</w:t>
      </w:r>
      <w:r>
        <w:t>.Y.2</w:t>
      </w:r>
      <w:r>
        <w:tab/>
      </w:r>
      <w:r>
        <w:t>Solution details</w:t>
      </w:r>
      <w:r>
        <w:tab/>
      </w:r>
      <w:r>
        <w:fldChar w:fldCharType="begin"/>
      </w:r>
      <w:r>
        <w:instrText xml:space="preserve"> PAGEREF _Toc1890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8</w:t>
      </w:r>
      <w:r>
        <w:t>.Y.3</w:t>
      </w:r>
      <w:r>
        <w:tab/>
      </w:r>
      <w:r>
        <w:t>Evaluation</w:t>
      </w:r>
      <w:r>
        <w:tab/>
      </w:r>
      <w:r>
        <w:fldChar w:fldCharType="begin"/>
      </w:r>
      <w:r>
        <w:instrText xml:space="preserve"> PAGEREF _Toc14947 \h </w:instrText>
      </w:r>
      <w:r>
        <w:fldChar w:fldCharType="separate"/>
      </w:r>
      <w:r>
        <w:t>11</w:t>
      </w:r>
      <w:r>
        <w:fldChar w:fldCharType="end"/>
      </w:r>
    </w:p>
    <w:p>
      <w:pPr>
        <w:pStyle w:val="20"/>
        <w:tabs>
          <w:tab w:val="right" w:pos="2000"/>
          <w:tab w:val="right" w:leader="dot" w:pos="9641"/>
          <w:tab w:val="clear" w:pos="9639"/>
        </w:tabs>
      </w:pPr>
      <w:r>
        <w:rPr>
          <w:rFonts w:hint="eastAsia"/>
          <w:lang w:val="en-US" w:eastAsia="zh-CN"/>
        </w:rPr>
        <w:t>9</w:t>
      </w:r>
      <w:r>
        <w:tab/>
      </w:r>
      <w:r>
        <w:t>Conclusions</w:t>
      </w:r>
      <w:r>
        <w:tab/>
      </w:r>
      <w:r>
        <w:tab/>
      </w:r>
      <w:r>
        <w:fldChar w:fldCharType="begin"/>
      </w:r>
      <w:r>
        <w:instrText xml:space="preserve"> PAGEREF _Toc5653 \h </w:instrText>
      </w:r>
      <w:r>
        <w:fldChar w:fldCharType="separate"/>
      </w:r>
      <w:r>
        <w:t>11</w:t>
      </w:r>
      <w:r>
        <w:fldChar w:fldCharType="end"/>
      </w:r>
    </w:p>
    <w:p>
      <w:pPr>
        <w:pStyle w:val="76"/>
        <w:tabs>
          <w:tab w:val="right" w:leader="dot" w:pos="9641"/>
          <w:tab w:val="clear" w:pos="9639"/>
        </w:tabs>
      </w:pPr>
      <w:r>
        <w:t>Annex &lt;</w:t>
      </w:r>
      <w:r>
        <w:rPr>
          <w:rFonts w:hint="eastAsia" w:eastAsia="宋体"/>
          <w:lang w:val="en-US" w:eastAsia="zh-CN"/>
        </w:rPr>
        <w:t>X</w:t>
      </w:r>
      <w:r>
        <w:t>&gt;: Change history</w:t>
      </w:r>
      <w:r>
        <w:tab/>
      </w:r>
      <w:r>
        <w:fldChar w:fldCharType="begin"/>
      </w:r>
      <w:r>
        <w:instrText xml:space="preserve"> PAGEREF _Toc28621 \h </w:instrText>
      </w:r>
      <w:r>
        <w:fldChar w:fldCharType="separate"/>
      </w:r>
      <w:r>
        <w:t>12</w:t>
      </w:r>
      <w:r>
        <w:fldChar w:fldCharType="end"/>
      </w:r>
    </w:p>
    <w:p>
      <w:r>
        <w:fldChar w:fldCharType="end"/>
      </w:r>
    </w:p>
    <w:p>
      <w:pPr>
        <w:pStyle w:val="129"/>
      </w:pPr>
      <w:r>
        <w:br w:type="page"/>
      </w:r>
    </w:p>
    <w:p>
      <w:pPr>
        <w:pStyle w:val="3"/>
      </w:pPr>
      <w:bookmarkStart w:id="16" w:name="foreword"/>
      <w:bookmarkEnd w:id="16"/>
      <w:bookmarkStart w:id="17" w:name="_Toc22848"/>
      <w:bookmarkStart w:id="18" w:name="_Toc17040"/>
      <w:r>
        <w:t>Foreword</w:t>
      </w:r>
      <w:bookmarkEnd w:id="17"/>
      <w:bookmarkEnd w:id="18"/>
    </w:p>
    <w:p>
      <w:r>
        <w:t xml:space="preserve">This Technical </w:t>
      </w:r>
      <w:bookmarkStart w:id="19" w:name="spectype3"/>
      <w:r>
        <w:rPr>
          <w:highlight w:val="none"/>
        </w:rP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indicates a recommendation to do something</w:t>
      </w:r>
    </w:p>
    <w:p>
      <w:pPr>
        <w:pStyle w:val="107"/>
      </w:pPr>
      <w:r>
        <w:rPr>
          <w:b/>
        </w:rPr>
        <w:t>should not</w:t>
      </w:r>
      <w:r>
        <w:tab/>
      </w:r>
      <w:r>
        <w:t>indicates a recommendation not to do something</w:t>
      </w:r>
    </w:p>
    <w:p>
      <w:pPr>
        <w:pStyle w:val="107"/>
      </w:pPr>
      <w:r>
        <w:rPr>
          <w:b/>
        </w:rPr>
        <w:t>may</w:t>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indicates that something is possible</w:t>
      </w:r>
    </w:p>
    <w:p>
      <w:pPr>
        <w:pStyle w:val="107"/>
      </w:pPr>
      <w:r>
        <w:rPr>
          <w:b/>
        </w:rPr>
        <w:t>cannot</w:t>
      </w:r>
      <w:r>
        <w:tab/>
      </w:r>
      <w:r>
        <w:t>indicates that something is impossible</w:t>
      </w:r>
    </w:p>
    <w:p>
      <w:r>
        <w:t>The constructions "can" and "cannot" are not substitutes for "may" and "need not".</w:t>
      </w:r>
    </w:p>
    <w:p>
      <w:pPr>
        <w:pStyle w:val="107"/>
      </w:pPr>
      <w:r>
        <w:rPr>
          <w:b/>
        </w:rPr>
        <w:t>will</w:t>
      </w:r>
      <w:r>
        <w:tab/>
      </w:r>
      <w:r>
        <w:t>indicates that something is certain or expected to happen as a result of action taken by an agency the behaviour of which is outside the scope of the present document</w:t>
      </w:r>
    </w:p>
    <w:p>
      <w:pPr>
        <w:pStyle w:val="107"/>
      </w:pPr>
      <w:r>
        <w:rPr>
          <w:b/>
        </w:rPr>
        <w:t>will not</w:t>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8168"/>
      <w:bookmarkStart w:id="23" w:name="_Toc5761"/>
      <w:r>
        <w:t>1</w:t>
      </w:r>
      <w:r>
        <w:tab/>
      </w:r>
      <w:r>
        <w:t>Scope</w:t>
      </w:r>
      <w:bookmarkEnd w:id="22"/>
      <w:bookmarkEnd w:id="23"/>
    </w:p>
    <w:p>
      <w:pPr>
        <w:pStyle w:val="100"/>
        <w:numPr>
          <w:ilvl w:val="-1"/>
          <w:numId w:val="0"/>
        </w:numPr>
        <w:spacing w:after="180"/>
        <w:ind w:left="0" w:firstLine="0"/>
      </w:pPr>
      <w:r>
        <w:t xml:space="preserve">The present document </w:t>
      </w:r>
      <w:r>
        <w:rPr>
          <w:rFonts w:hint="eastAsia"/>
          <w:lang w:eastAsia="zh-CN"/>
        </w:rPr>
        <w:t>studies</w:t>
      </w:r>
      <w:r>
        <w:rPr>
          <w:lang w:eastAsia="zh-CN"/>
        </w:rPr>
        <w:t xml:space="preserve"> the security </w:t>
      </w:r>
      <w:r>
        <w:rPr>
          <w:rFonts w:hint="eastAsia"/>
          <w:lang w:eastAsia="zh-CN"/>
        </w:rPr>
        <w:t xml:space="preserve">when a PLMN hosts an NPN with </w:t>
      </w:r>
      <w:r>
        <w:rPr>
          <w:rFonts w:cs="Arial"/>
          <w:lang w:eastAsia="zh-CN"/>
        </w:rPr>
        <w:t xml:space="preserve">dedicated NFs deployed in </w:t>
      </w:r>
      <w:r>
        <w:rPr>
          <w:rFonts w:hint="eastAsia" w:cs="Arial"/>
          <w:lang w:eastAsia="zh-CN"/>
        </w:rPr>
        <w:t xml:space="preserve">the </w:t>
      </w:r>
      <w:r>
        <w:rPr>
          <w:rFonts w:hint="eastAsia" w:eastAsia="宋体" w:cs="Arial"/>
          <w:lang w:val="en-US" w:eastAsia="zh-CN"/>
        </w:rPr>
        <w:t>PNI-NPN</w:t>
      </w:r>
      <w:r>
        <w:rPr>
          <w:rFonts w:cs="Arial"/>
          <w:lang w:eastAsia="zh-CN"/>
        </w:rPr>
        <w:t xml:space="preserve"> </w:t>
      </w:r>
      <w:r>
        <w:rPr>
          <w:rFonts w:hint="eastAsia" w:eastAsia="宋体" w:cs="Arial"/>
          <w:lang w:val="en-US" w:eastAsia="zh-CN"/>
        </w:rPr>
        <w:t>operational domain, including:</w:t>
      </w:r>
      <w:r>
        <w:t xml:space="preserve"> </w:t>
      </w:r>
    </w:p>
    <w:p>
      <w:pPr>
        <w:pStyle w:val="100"/>
        <w:numPr>
          <w:ilvl w:val="0"/>
          <w:numId w:val="0"/>
        </w:numPr>
        <w:spacing w:after="180"/>
        <w:ind w:left="0" w:firstLine="0"/>
        <w:rPr>
          <w:rFonts w:hint="eastAsia" w:eastAsia="宋体" w:cs="Arial"/>
          <w:lang w:val="en-US" w:eastAsia="zh-CN"/>
        </w:rPr>
      </w:pPr>
      <w:r>
        <w:rPr>
          <w:rFonts w:hint="eastAsia" w:ascii="Times New Roman" w:hAnsi="Times New Roman" w:eastAsia="宋体" w:cs="Arial"/>
          <w:lang w:val="en-US" w:eastAsia="zh-CN" w:bidi="ar-SA"/>
        </w:rPr>
        <w:t>1.</w:t>
      </w:r>
      <w:r>
        <w:rPr>
          <w:rFonts w:hint="eastAsia" w:cs="Arial"/>
          <w:lang w:val="en-US" w:eastAsia="zh-CN"/>
        </w:rPr>
        <w:t>K</w:t>
      </w:r>
      <w:r>
        <w:rPr>
          <w:rFonts w:hint="eastAsia" w:eastAsia="宋体" w:cs="Arial"/>
          <w:lang w:val="en-US" w:eastAsia="zh-CN"/>
        </w:rPr>
        <w:t>ey issues and potential security requirements for the scenario of PLMN hosting a NPN where the interfaces between PLMN operational domain and PNI-NPN domain include N9.</w:t>
      </w:r>
      <w:r>
        <w:rPr>
          <w:rFonts w:hint="eastAsia" w:cs="Arial"/>
          <w:lang w:val="en-US" w:eastAsia="zh-CN"/>
        </w:rPr>
        <w:t xml:space="preserve"> </w:t>
      </w:r>
      <w:r>
        <w:rPr>
          <w:rFonts w:hint="eastAsia" w:eastAsia="宋体" w:cs="Arial"/>
          <w:lang w:val="en-US" w:eastAsia="zh-CN"/>
        </w:rPr>
        <w:t>And</w:t>
      </w:r>
      <w:r>
        <w:rPr>
          <w:rFonts w:hint="eastAsia" w:cs="Arial"/>
          <w:lang w:val="en-US" w:eastAsia="zh-CN"/>
        </w:rPr>
        <w:t xml:space="preserve"> </w:t>
      </w:r>
      <w:r>
        <w:rPr>
          <w:rFonts w:hint="eastAsia" w:eastAsia="宋体" w:cs="Arial"/>
          <w:lang w:val="en-US" w:eastAsia="zh-CN"/>
        </w:rPr>
        <w:t xml:space="preserve">solutions to address the identified </w:t>
      </w:r>
      <w:r>
        <w:rPr>
          <w:rFonts w:eastAsia="宋体" w:cs="Arial"/>
          <w:lang w:val="en-US" w:eastAsia="zh-CN"/>
        </w:rPr>
        <w:t xml:space="preserve">security </w:t>
      </w:r>
      <w:r>
        <w:rPr>
          <w:rFonts w:hint="eastAsia" w:eastAsia="宋体" w:cs="Arial"/>
          <w:lang w:val="en-US" w:eastAsia="zh-CN"/>
        </w:rPr>
        <w:t>requirements</w:t>
      </w:r>
      <w:r>
        <w:rPr>
          <w:rFonts w:hint="eastAsia" w:cs="Arial"/>
          <w:lang w:val="en-US" w:eastAsia="zh-CN"/>
        </w:rPr>
        <w:t>.</w:t>
      </w:r>
      <w:r>
        <w:rPr>
          <w:rFonts w:hint="eastAsia" w:eastAsia="宋体" w:cs="Arial"/>
          <w:lang w:val="en-US" w:eastAsia="zh-CN"/>
        </w:rPr>
        <w:t xml:space="preserve">  </w:t>
      </w:r>
    </w:p>
    <w:p>
      <w:r>
        <w:rPr>
          <w:rFonts w:hint="eastAsia" w:eastAsia="宋体" w:cs="Arial"/>
          <w:lang w:val="en-US" w:eastAsia="zh-CN"/>
        </w:rPr>
        <w:t>2.Evaluat</w:t>
      </w:r>
      <w:r>
        <w:rPr>
          <w:rFonts w:hint="eastAsia" w:cs="Arial"/>
          <w:lang w:val="en-US" w:eastAsia="zh-CN"/>
        </w:rPr>
        <w:t>ion</w:t>
      </w:r>
      <w:r>
        <w:rPr>
          <w:rFonts w:hint="eastAsia" w:eastAsia="宋体" w:cs="Arial"/>
          <w:lang w:val="en-US" w:eastAsia="zh-CN"/>
        </w:rPr>
        <w:t xml:space="preserve"> </w:t>
      </w:r>
      <w:r>
        <w:rPr>
          <w:rFonts w:hint="eastAsia" w:cs="Arial"/>
          <w:lang w:val="en-US" w:eastAsia="zh-CN"/>
        </w:rPr>
        <w:t xml:space="preserve">of the </w:t>
      </w:r>
      <w:r>
        <w:rPr>
          <w:rFonts w:hint="eastAsia" w:eastAsia="宋体" w:cs="Arial"/>
          <w:lang w:val="en-US" w:eastAsia="zh-CN"/>
        </w:rPr>
        <w:t>security recommendations given in TS 33.501</w:t>
      </w:r>
      <w:r>
        <w:rPr>
          <w:rFonts w:hint="eastAsia" w:cs="Arial"/>
          <w:lang w:val="en-US" w:eastAsia="zh-CN"/>
        </w:rPr>
        <w:t>[2]</w:t>
      </w:r>
      <w:r>
        <w:rPr>
          <w:rFonts w:hint="eastAsia" w:eastAsia="宋体" w:cs="Arial"/>
          <w:lang w:val="en-US" w:eastAsia="zh-CN"/>
        </w:rPr>
        <w:t xml:space="preserve"> annex AB apply to the scenario of PLMN hosting a NPN where more CP functions (except AMF, SMF, UDM) are deployed in PNI-NPN domain.</w:t>
      </w:r>
    </w:p>
    <w:p>
      <w:pPr>
        <w:pStyle w:val="3"/>
      </w:pPr>
      <w:bookmarkStart w:id="24" w:name="references"/>
      <w:bookmarkEnd w:id="24"/>
      <w:bookmarkStart w:id="25" w:name="_Toc5745"/>
      <w:bookmarkStart w:id="26" w:name="_Toc10629"/>
      <w:r>
        <w:t>2</w:t>
      </w:r>
      <w:r>
        <w:tab/>
      </w:r>
      <w:r>
        <w:t>References</w:t>
      </w:r>
      <w:bookmarkEnd w:id="25"/>
      <w:bookmarkEnd w:id="26"/>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pPr>
      <w:r>
        <w:rPr>
          <w:rFonts w:eastAsia="等线"/>
          <w:lang w:val="en-US" w:eastAsia="zh-CN" w:bidi="ar"/>
        </w:rPr>
        <w:t>[</w:t>
      </w:r>
      <w:r>
        <w:rPr>
          <w:rFonts w:hint="eastAsia" w:eastAsia="等线"/>
          <w:lang w:val="en-US" w:eastAsia="zh-CN" w:bidi="ar"/>
        </w:rPr>
        <w:t>2</w:t>
      </w:r>
      <w:r>
        <w:rPr>
          <w:rFonts w:eastAsia="等线"/>
          <w:lang w:val="en-US" w:eastAsia="zh-CN" w:bidi="ar"/>
        </w:rPr>
        <w:t>]</w:t>
      </w:r>
      <w:r>
        <w:tab/>
      </w:r>
      <w:r>
        <w:rPr>
          <w:rFonts w:eastAsia="等线"/>
          <w:lang w:val="en-US" w:eastAsia="zh-CN" w:bidi="ar"/>
        </w:rPr>
        <w:t xml:space="preserve">3GPP TS </w:t>
      </w:r>
      <w:r>
        <w:rPr>
          <w:rFonts w:hint="eastAsia" w:eastAsia="等线"/>
          <w:lang w:val="en-US" w:eastAsia="zh-CN" w:bidi="ar"/>
        </w:rPr>
        <w:t>33</w:t>
      </w:r>
      <w:r>
        <w:rPr>
          <w:rFonts w:eastAsia="等线"/>
          <w:lang w:val="en-US" w:eastAsia="zh-CN" w:bidi="ar"/>
        </w:rPr>
        <w:t>.</w:t>
      </w:r>
      <w:r>
        <w:rPr>
          <w:rFonts w:hint="eastAsia" w:eastAsia="等线"/>
          <w:lang w:val="en-US" w:eastAsia="zh-CN" w:bidi="ar"/>
        </w:rPr>
        <w:t>50</w:t>
      </w:r>
      <w:r>
        <w:rPr>
          <w:rFonts w:eastAsia="等线"/>
          <w:lang w:val="en-US" w:eastAsia="zh-CN" w:bidi="ar"/>
        </w:rPr>
        <w:t xml:space="preserve">1: </w:t>
      </w:r>
      <w:r>
        <w:rPr>
          <w:rFonts w:hint="eastAsia" w:eastAsia="等线"/>
          <w:lang w:val="en-US" w:eastAsia="zh-CN" w:bidi="ar"/>
        </w:rPr>
        <w:t>"Security architecture and procedures for 5G system"</w:t>
      </w:r>
    </w:p>
    <w:p>
      <w:pPr>
        <w:pStyle w:val="107"/>
        <w:rPr>
          <w:rFonts w:hint="eastAsia" w:eastAsia="等线"/>
          <w:lang w:val="en-US" w:eastAsia="zh-CN" w:bidi="ar"/>
        </w:rPr>
      </w:pPr>
      <w:r>
        <w:rPr>
          <w:rFonts w:eastAsia="等线"/>
          <w:lang w:val="en-US" w:eastAsia="zh-CN" w:bidi="ar"/>
        </w:rPr>
        <w:t>[</w:t>
      </w:r>
      <w:r>
        <w:rPr>
          <w:rFonts w:hint="eastAsia" w:eastAsia="等线"/>
          <w:lang w:val="en-US" w:eastAsia="zh-CN" w:bidi="ar"/>
        </w:rPr>
        <w:t>3</w:t>
      </w:r>
      <w:r>
        <w:rPr>
          <w:rFonts w:eastAsia="等线"/>
          <w:lang w:val="en-US" w:eastAsia="zh-CN" w:bidi="ar"/>
        </w:rPr>
        <w:t>]</w:t>
      </w:r>
      <w:r>
        <w:tab/>
      </w:r>
      <w:r>
        <w:rPr>
          <w:rFonts w:eastAsia="等线"/>
          <w:lang w:val="en-US" w:eastAsia="zh-CN" w:bidi="ar"/>
        </w:rPr>
        <w:t>3GPP T</w:t>
      </w:r>
      <w:r>
        <w:rPr>
          <w:rFonts w:hint="eastAsia" w:eastAsia="等线"/>
          <w:lang w:val="en-US" w:eastAsia="zh-CN" w:bidi="ar"/>
        </w:rPr>
        <w:t>R</w:t>
      </w:r>
      <w:r>
        <w:rPr>
          <w:rFonts w:eastAsia="等线"/>
          <w:lang w:val="en-US" w:eastAsia="zh-CN" w:bidi="ar"/>
        </w:rPr>
        <w:t xml:space="preserve"> </w:t>
      </w:r>
      <w:r>
        <w:rPr>
          <w:rFonts w:hint="eastAsia" w:eastAsia="等线"/>
          <w:lang w:val="en-US" w:eastAsia="zh-CN" w:bidi="ar"/>
        </w:rPr>
        <w:t>33</w:t>
      </w:r>
      <w:r>
        <w:rPr>
          <w:rFonts w:eastAsia="等线"/>
          <w:lang w:val="en-US" w:eastAsia="zh-CN" w:bidi="ar"/>
        </w:rPr>
        <w:t>.</w:t>
      </w:r>
      <w:r>
        <w:rPr>
          <w:rFonts w:hint="eastAsia" w:eastAsia="等线"/>
          <w:lang w:val="en-US" w:eastAsia="zh-CN" w:bidi="ar"/>
        </w:rPr>
        <w:t>757</w:t>
      </w:r>
      <w:r>
        <w:rPr>
          <w:rFonts w:eastAsia="等线"/>
          <w:lang w:val="en-US" w:eastAsia="zh-CN" w:bidi="ar"/>
        </w:rPr>
        <w:t xml:space="preserve">: </w:t>
      </w:r>
      <w:r>
        <w:rPr>
          <w:rFonts w:hint="eastAsia" w:eastAsia="等线"/>
          <w:lang w:val="en-US" w:eastAsia="zh-CN" w:bidi="ar"/>
        </w:rPr>
        <w:t>"Study on security for a PLMN hosting a Non-Public Network (NPN)"</w:t>
      </w:r>
    </w:p>
    <w:p>
      <w:pPr>
        <w:pStyle w:val="107"/>
        <w:rPr>
          <w:rFonts w:hint="eastAsia" w:eastAsia="等线"/>
          <w:lang w:val="en-US" w:eastAsia="zh-CN" w:bidi="ar"/>
        </w:rPr>
      </w:pPr>
      <w:r>
        <w:t>[</w:t>
      </w:r>
      <w:r>
        <w:rPr>
          <w:rFonts w:hint="eastAsia"/>
          <w:lang w:val="en-US" w:eastAsia="zh-CN"/>
        </w:rPr>
        <w:t>4</w:t>
      </w:r>
      <w:r>
        <w:t>]</w:t>
      </w:r>
      <w:r>
        <w:tab/>
      </w:r>
      <w:r>
        <w:rPr>
          <w:rFonts w:eastAsia="等线"/>
          <w:lang w:val="en-US" w:eastAsia="zh-CN" w:bidi="ar"/>
        </w:rPr>
        <w:t>3GPP TS</w:t>
      </w:r>
      <w:r>
        <w:rPr>
          <w:rFonts w:hint="eastAsia" w:eastAsia="等线"/>
          <w:lang w:val="en-US" w:eastAsia="zh-CN" w:bidi="ar"/>
        </w:rPr>
        <w:t xml:space="preserve"> 23.501: " System architecture for the 5G System (5GS); Stage 2"</w:t>
      </w:r>
    </w:p>
    <w:p>
      <w:pPr>
        <w:pStyle w:val="107"/>
        <w:ind w:left="284" w:firstLine="0"/>
        <w:rPr>
          <w:lang w:val="da-DK" w:eastAsia="zh-CN"/>
        </w:rPr>
      </w:pPr>
      <w:r>
        <w:rPr>
          <w:lang w:val="da-DK"/>
        </w:rPr>
        <w:t>[</w:t>
      </w:r>
      <w:r>
        <w:rPr>
          <w:rFonts w:hint="eastAsia"/>
          <w:lang w:val="en-US" w:eastAsia="zh-CN"/>
        </w:rPr>
        <w:t>5</w:t>
      </w:r>
      <w:r>
        <w:rPr>
          <w:lang w:val="da-DK"/>
        </w:rPr>
        <w:t>]</w:t>
      </w:r>
      <w:r>
        <w:rPr>
          <w:lang w:val="da-DK"/>
        </w:rPr>
        <w:tab/>
      </w:r>
      <w:r>
        <w:tab/>
      </w:r>
      <w:r>
        <w:rPr>
          <w:rFonts w:hint="eastAsia" w:eastAsia="宋体"/>
          <w:lang w:val="en-US" w:eastAsia="zh-CN"/>
        </w:rPr>
        <w:t xml:space="preserve">         </w:t>
      </w:r>
      <w:r>
        <w:rPr>
          <w:lang w:val="da-DK"/>
        </w:rPr>
        <w:t>3GPP</w:t>
      </w:r>
      <w:r>
        <w:rPr>
          <w:rFonts w:hint="eastAsia"/>
          <w:lang w:val="da-DK" w:eastAsia="zh-CN"/>
        </w:rPr>
        <w:t xml:space="preserve"> TS 29.281</w:t>
      </w:r>
      <w:r>
        <w:rPr>
          <w:lang w:val="da-DK"/>
        </w:rPr>
        <w:t>: "</w:t>
      </w:r>
      <w:r>
        <w:rPr>
          <w:rFonts w:hint="eastAsia"/>
          <w:lang w:val="da-DK"/>
        </w:rPr>
        <w:t>General Packet Radio System (GPRS) Tunnelling Protocol User Plane (GTPv1-U)</w:t>
      </w:r>
      <w:r>
        <w:rPr>
          <w:lang w:val="da-DK"/>
        </w:rPr>
        <w:t>".</w:t>
      </w:r>
    </w:p>
    <w:p>
      <w:pPr>
        <w:pStyle w:val="107"/>
        <w:rPr>
          <w:rFonts w:hint="eastAsia" w:eastAsia="等线"/>
          <w:lang w:val="en-US" w:eastAsia="zh-CN" w:bidi="ar"/>
        </w:rPr>
      </w:pPr>
      <w:r>
        <w:rPr>
          <w:lang w:val="da-DK"/>
        </w:rPr>
        <w:t>[</w:t>
      </w:r>
      <w:r>
        <w:rPr>
          <w:rFonts w:hint="eastAsia"/>
          <w:lang w:val="en-US" w:eastAsia="zh-CN"/>
        </w:rPr>
        <w:t>6</w:t>
      </w:r>
      <w:r>
        <w:rPr>
          <w:lang w:val="da-DK"/>
        </w:rPr>
        <w:t>]</w:t>
      </w:r>
      <w:r>
        <w:rPr>
          <w:lang w:val="da-DK"/>
        </w:rPr>
        <w:tab/>
      </w:r>
      <w:r>
        <w:rPr>
          <w:lang w:val="da-DK" w:eastAsia="zh-CN"/>
        </w:rPr>
        <w:t xml:space="preserve">Yiming Zhang, et al. </w:t>
      </w:r>
      <w:r>
        <w:rPr>
          <w:lang w:val="en-US" w:eastAsia="zh-CN"/>
        </w:rPr>
        <w:t>“</w:t>
      </w:r>
      <w:r>
        <w:rPr>
          <w:rFonts w:hint="eastAsia"/>
          <w:lang w:val="en-US" w:eastAsia="zh-CN"/>
        </w:rPr>
        <w:t>Invade the Walled Garden: Evaluating GTP Security in Cellular Networks</w:t>
      </w:r>
      <w:r>
        <w:rPr>
          <w:lang w:val="en-US" w:eastAsia="zh-CN"/>
        </w:rPr>
        <w:t>”,</w:t>
      </w:r>
      <w:r>
        <w:rPr>
          <w:rFonts w:hint="eastAsia"/>
          <w:lang w:val="en-US" w:eastAsia="zh-CN"/>
        </w:rPr>
        <w:t xml:space="preserve"> IEEE Symposium on Security and Privacy (SP)</w:t>
      </w:r>
      <w:r>
        <w:rPr>
          <w:lang w:val="en-US" w:eastAsia="zh-CN"/>
        </w:rPr>
        <w:t>, May 2025.</w:t>
      </w:r>
    </w:p>
    <w:p>
      <w:pPr>
        <w:pStyle w:val="107"/>
      </w:pPr>
      <w:r>
        <w:t>…</w:t>
      </w:r>
    </w:p>
    <w:p>
      <w:pPr>
        <w:pStyle w:val="107"/>
      </w:pPr>
      <w:r>
        <w:t>[x]</w:t>
      </w:r>
      <w:r>
        <w:tab/>
      </w:r>
      <w:r>
        <w:t>&lt;doctype&gt; &lt;#&gt;[ ([up to and including]{yyyy[-mm]|V&lt;a[.b[.c]]&gt;}[onwards])]: "&lt;Title&gt;".</w:t>
      </w:r>
    </w:p>
    <w:p>
      <w:pPr>
        <w:pStyle w:val="3"/>
      </w:pPr>
      <w:bookmarkStart w:id="27" w:name="definitions"/>
      <w:bookmarkEnd w:id="27"/>
      <w:bookmarkStart w:id="28" w:name="_Toc3571"/>
      <w:bookmarkStart w:id="29" w:name="_Toc4858"/>
      <w:r>
        <w:t>3</w:t>
      </w:r>
      <w:r>
        <w:tab/>
      </w:r>
      <w:r>
        <w:t>Definitions of terms, symbols and abbreviations</w:t>
      </w:r>
      <w:bookmarkEnd w:id="28"/>
      <w:bookmarkEnd w:id="29"/>
    </w:p>
    <w:p>
      <w:pPr>
        <w:pStyle w:val="4"/>
      </w:pPr>
      <w:bookmarkStart w:id="30" w:name="_Toc32257"/>
      <w:bookmarkStart w:id="31" w:name="_Toc27211"/>
      <w:r>
        <w:t>3.1</w:t>
      </w:r>
      <w:r>
        <w:tab/>
      </w:r>
      <w:r>
        <w:t>Terms</w:t>
      </w:r>
      <w:bookmarkEnd w:id="30"/>
      <w:bookmarkEnd w:id="31"/>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32" w:name="_Toc23028"/>
      <w:bookmarkStart w:id="33" w:name="_Toc20491"/>
      <w:r>
        <w:t>3.2</w:t>
      </w:r>
      <w:r>
        <w:tab/>
      </w:r>
      <w:r>
        <w:t>Symbols</w:t>
      </w:r>
      <w:bookmarkEnd w:id="32"/>
      <w:bookmarkEnd w:id="33"/>
    </w:p>
    <w:p>
      <w:pPr>
        <w:keepNext/>
      </w:pPr>
      <w:r>
        <w:t>For the purposes of the present document, the following symbols apply:</w:t>
      </w:r>
    </w:p>
    <w:p>
      <w:pPr>
        <w:pStyle w:val="110"/>
      </w:pPr>
      <w:r>
        <w:t>&lt;symbol&gt;</w:t>
      </w:r>
      <w:r>
        <w:tab/>
      </w:r>
      <w:r>
        <w:t>&lt;Explanation&gt;</w:t>
      </w:r>
    </w:p>
    <w:p>
      <w:pPr>
        <w:pStyle w:val="110"/>
      </w:pPr>
    </w:p>
    <w:p>
      <w:pPr>
        <w:pStyle w:val="4"/>
      </w:pPr>
      <w:bookmarkStart w:id="34" w:name="_Toc29237"/>
      <w:bookmarkStart w:id="35" w:name="_Toc10081"/>
      <w:r>
        <w:t>3.3</w:t>
      </w:r>
      <w:r>
        <w:tab/>
      </w:r>
      <w:r>
        <w:t>Abbreviations</w:t>
      </w:r>
      <w:bookmarkEnd w:id="34"/>
      <w:bookmarkEnd w:id="35"/>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10"/>
      </w:pPr>
      <w:r>
        <w:t>&lt;ABBREVIATION&gt;</w:t>
      </w:r>
      <w:r>
        <w:tab/>
      </w:r>
      <w:r>
        <w:t>&lt;Expansion&gt;</w:t>
      </w:r>
    </w:p>
    <w:p>
      <w:pPr>
        <w:pStyle w:val="110"/>
      </w:pPr>
    </w:p>
    <w:p>
      <w:pPr>
        <w:pStyle w:val="3"/>
      </w:pPr>
      <w:bookmarkStart w:id="36" w:name="clause4"/>
      <w:bookmarkEnd w:id="36"/>
      <w:bookmarkStart w:id="37" w:name="_Toc23763"/>
      <w:bookmarkStart w:id="38" w:name="_Toc23441"/>
      <w:r>
        <w:t>4</w:t>
      </w:r>
      <w:r>
        <w:tab/>
      </w:r>
      <w:r>
        <w:rPr>
          <w:rFonts w:hint="eastAsia"/>
          <w:lang w:val="en-US" w:eastAsia="zh-CN"/>
        </w:rPr>
        <w:t>Architecture</w:t>
      </w:r>
      <w:bookmarkEnd w:id="37"/>
      <w:bookmarkEnd w:id="38"/>
    </w:p>
    <w:p>
      <w:pPr>
        <w:pStyle w:val="112"/>
        <w:ind w:left="0" w:firstLine="0"/>
        <w:rPr>
          <w:rFonts w:hint="eastAsia"/>
          <w:lang w:val="en-US" w:eastAsia="zh-CN"/>
        </w:rPr>
      </w:pPr>
      <w:r>
        <w:rPr>
          <w:rFonts w:hint="eastAsia"/>
          <w:color w:val="auto"/>
          <w:lang w:val="en-US" w:eastAsia="zh-CN"/>
        </w:rPr>
        <w:t xml:space="preserve">TR 33.757[3] has studied two scenarios of PLMN hosting a NPN, where the interface between PLMN operational domain and PNI-NPN domain is N4 or SBA interface. </w:t>
      </w:r>
    </w:p>
    <w:p>
      <w:pPr>
        <w:pStyle w:val="112"/>
        <w:ind w:left="0" w:firstLine="0"/>
        <w:jc w:val="center"/>
      </w:pPr>
      <w:r>
        <w:drawing>
          <wp:inline distT="0" distB="0" distL="114300" distR="114300">
            <wp:extent cx="5189220" cy="2070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189220" cy="2070100"/>
                    </a:xfrm>
                    <a:prstGeom prst="rect">
                      <a:avLst/>
                    </a:prstGeom>
                    <a:noFill/>
                    <a:ln>
                      <a:noFill/>
                    </a:ln>
                  </pic:spPr>
                </pic:pic>
              </a:graphicData>
            </a:graphic>
          </wp:inline>
        </w:drawing>
      </w:r>
    </w:p>
    <w:p>
      <w:pPr>
        <w:pStyle w:val="112"/>
        <w:ind w:left="0" w:firstLine="0"/>
        <w:jc w:val="center"/>
        <w:rPr>
          <w:rFonts w:hint="eastAsia"/>
          <w:lang w:val="en-US" w:eastAsia="zh-CN"/>
        </w:rPr>
      </w:pPr>
      <w:r>
        <w:rPr>
          <w:rFonts w:hint="eastAsia"/>
          <w:color w:val="auto"/>
          <w:lang w:val="en-US" w:eastAsia="zh-CN"/>
        </w:rPr>
        <w:t>Figure 4-1 N9 interface across PLMN operational domain and PNI-NPN operational domain</w:t>
      </w:r>
    </w:p>
    <w:p>
      <w:pPr>
        <w:pStyle w:val="100"/>
        <w:numPr>
          <w:ilvl w:val="0"/>
          <w:numId w:val="0"/>
        </w:numPr>
        <w:ind w:left="0"/>
        <w:rPr>
          <w:rFonts w:hint="eastAsia"/>
          <w:lang w:val="en-US" w:eastAsia="zh-CN"/>
        </w:rPr>
      </w:pPr>
      <w:r>
        <w:rPr>
          <w:rFonts w:hint="eastAsia"/>
          <w:lang w:val="en-US" w:eastAsia="zh-CN"/>
        </w:rPr>
        <w:t>In addition to the scenarios in TR 33.757[3], the interfaces between PLMN operational domain and PNI-NPN domain can include N9. Considering the scenario depicted in Figure 4-1, the dedicated UPF in PNI-NPN operational domain2 is controlled by SMF in service area B, and customers can access the DN through the UPF in service area A or the UPF in service area B depending on customers</w:t>
      </w:r>
      <w:r>
        <w:rPr>
          <w:lang w:val="en-US" w:eastAsia="zh-CN"/>
        </w:rPr>
        <w:t>’</w:t>
      </w:r>
      <w:r>
        <w:rPr>
          <w:rFonts w:hint="eastAsia"/>
          <w:lang w:val="en-US" w:eastAsia="zh-CN"/>
        </w:rPr>
        <w:t xml:space="preserve"> location. The situation is similar for the dedicated UPF in PNI-NPN operational domain1. </w:t>
      </w:r>
    </w:p>
    <w:p>
      <w:pPr>
        <w:pStyle w:val="112"/>
      </w:pPr>
      <w:r>
        <w:t xml:space="preserve">Editor’s Note: </w:t>
      </w:r>
      <w:r>
        <w:rPr>
          <w:rFonts w:hint="default"/>
          <w:lang w:val="en-US" w:eastAsia="zh-CN"/>
        </w:rPr>
        <w:t>More clarification on the architecture is FFS</w:t>
      </w:r>
      <w:r>
        <w:t xml:space="preserve">. </w:t>
      </w:r>
    </w:p>
    <w:p>
      <w:pPr>
        <w:pStyle w:val="100"/>
        <w:numPr>
          <w:ilvl w:val="0"/>
          <w:numId w:val="0"/>
        </w:numPr>
      </w:pPr>
      <w:r>
        <w:rPr>
          <w:rFonts w:hint="eastAsia"/>
          <w:lang w:val="en-US" w:eastAsia="zh-CN"/>
        </w:rPr>
        <w:t xml:space="preserve">In TR 33.757[3], the CP functions deployed in the PNI-NPN operational domain only consider AMF and SMF. However, more </w:t>
      </w:r>
      <w:r>
        <w:rPr>
          <w:rFonts w:cs="Arial"/>
          <w:lang w:val="en-US" w:eastAsia="zh-CN"/>
        </w:rPr>
        <w:t xml:space="preserve">CP functions </w:t>
      </w:r>
      <w:r>
        <w:rPr>
          <w:rFonts w:hint="eastAsia" w:eastAsia="宋体" w:cs="Arial"/>
          <w:lang w:val="en-US" w:eastAsia="zh-CN"/>
        </w:rPr>
        <w:t>(except AMF, SMF, UDM)</w:t>
      </w:r>
      <w:r>
        <w:rPr>
          <w:rFonts w:hint="eastAsia" w:cs="Arial"/>
          <w:lang w:val="en-US" w:eastAsia="zh-CN"/>
        </w:rPr>
        <w:t xml:space="preserve"> defined in TS 23.501 [4] </w:t>
      </w:r>
      <w:r>
        <w:rPr>
          <w:rFonts w:cs="Arial"/>
          <w:lang w:val="en-US" w:eastAsia="zh-CN"/>
        </w:rPr>
        <w:t xml:space="preserve">are </w:t>
      </w:r>
      <w:r>
        <w:rPr>
          <w:rFonts w:hint="eastAsia" w:cs="Arial"/>
          <w:lang w:val="en-US" w:eastAsia="zh-CN"/>
        </w:rPr>
        <w:t xml:space="preserve">likely to be </w:t>
      </w:r>
      <w:r>
        <w:rPr>
          <w:rFonts w:cs="Arial"/>
          <w:lang w:val="en-US" w:eastAsia="zh-CN"/>
        </w:rPr>
        <w:t>deployed in the PNI-NPN operational domain</w:t>
      </w:r>
      <w:r>
        <w:rPr>
          <w:rFonts w:hint="eastAsia" w:cs="Arial"/>
          <w:lang w:val="en-US" w:eastAsia="zh-CN"/>
        </w:rPr>
        <w:t xml:space="preserve">. </w:t>
      </w:r>
    </w:p>
    <w:p>
      <w:pPr>
        <w:pStyle w:val="3"/>
        <w:rPr>
          <w:lang w:val="en-US"/>
        </w:rPr>
      </w:pPr>
      <w:bookmarkStart w:id="39" w:name="_Toc19084"/>
      <w:bookmarkStart w:id="40" w:name="_Toc9680"/>
      <w:bookmarkStart w:id="41" w:name="_Toc159226032"/>
      <w:bookmarkStart w:id="42" w:name="_Toc106618430"/>
      <w:r>
        <w:rPr>
          <w:rFonts w:hint="eastAsia"/>
          <w:lang w:val="en-US" w:eastAsia="zh-CN"/>
        </w:rPr>
        <w:t>5</w:t>
      </w:r>
      <w:r>
        <w:tab/>
      </w:r>
      <w:r>
        <w:rPr>
          <w:rFonts w:hint="eastAsia"/>
          <w:lang w:val="en-US" w:eastAsia="zh-CN"/>
        </w:rPr>
        <w:t>Security assumptions</w:t>
      </w:r>
      <w:bookmarkEnd w:id="39"/>
      <w:bookmarkEnd w:id="40"/>
      <w:bookmarkEnd w:id="41"/>
    </w:p>
    <w:p>
      <w:pPr>
        <w:pStyle w:val="112"/>
      </w:pPr>
      <w:r>
        <w:t xml:space="preserve">Editor’s Note: This clause includes the </w:t>
      </w:r>
      <w:r>
        <w:rPr>
          <w:rFonts w:hint="eastAsia"/>
          <w:lang w:val="en-US" w:eastAsia="zh-CN"/>
        </w:rPr>
        <w:t>security assumptions</w:t>
      </w:r>
      <w:r>
        <w:t xml:space="preserve"> for the study. </w:t>
      </w:r>
    </w:p>
    <w:p>
      <w:pPr>
        <w:rPr>
          <w:rFonts w:hint="eastAsia"/>
          <w:lang w:val="en-US" w:eastAsia="zh-CN"/>
        </w:rPr>
      </w:pPr>
      <w:r>
        <w:rPr>
          <w:rFonts w:hint="eastAsia"/>
          <w:lang w:val="en-US" w:eastAsia="zh-CN"/>
        </w:rPr>
        <w:t>The security assumption in TR 33.757[3] clause 5 apply.</w:t>
      </w:r>
    </w:p>
    <w:p>
      <w:pPr>
        <w:pStyle w:val="112"/>
      </w:pPr>
      <w:r>
        <w:rPr>
          <w:rFonts w:hint="default"/>
          <w:lang w:val="en-US" w:eastAsia="zh-CN"/>
        </w:rPr>
        <w:t>Editor’s Note: Further security assumption is FFS.</w:t>
      </w:r>
    </w:p>
    <w:p>
      <w:pPr>
        <w:pStyle w:val="112"/>
        <w:ind w:left="0" w:firstLine="0"/>
      </w:pPr>
    </w:p>
    <w:p>
      <w:pPr>
        <w:pStyle w:val="3"/>
        <w:rPr>
          <w:rFonts w:hint="default"/>
          <w:lang w:val="en-US"/>
        </w:rPr>
      </w:pPr>
      <w:bookmarkStart w:id="43" w:name="_Toc7694"/>
      <w:bookmarkStart w:id="44" w:name="_Toc21987"/>
      <w:r>
        <w:rPr>
          <w:rFonts w:hint="eastAsia"/>
          <w:lang w:val="en-US" w:eastAsia="zh-CN"/>
        </w:rPr>
        <w:t>6</w:t>
      </w:r>
      <w:r>
        <w:tab/>
      </w:r>
      <w:r>
        <w:rPr>
          <w:rFonts w:hint="eastAsia" w:eastAsia="宋体" w:cs="Arial"/>
          <w:lang w:val="en-US" w:eastAsia="zh-CN"/>
        </w:rPr>
        <w:t>Evaluation for SBA interface protection</w:t>
      </w:r>
      <w:bookmarkEnd w:id="43"/>
      <w:bookmarkEnd w:id="44"/>
    </w:p>
    <w:p>
      <w:pPr>
        <w:pStyle w:val="112"/>
      </w:pPr>
      <w:r>
        <w:t xml:space="preserve">Editor’s Note: This clause </w:t>
      </w:r>
      <w:r>
        <w:rPr>
          <w:rFonts w:hint="eastAsia" w:eastAsia="宋体" w:cs="Arial"/>
          <w:lang w:val="en-US" w:eastAsia="zh-CN"/>
        </w:rPr>
        <w:t>evaluate if security recommendations given in TS 33.501</w:t>
      </w:r>
      <w:r>
        <w:rPr>
          <w:rFonts w:hint="eastAsia" w:cs="Arial"/>
          <w:lang w:val="en-US" w:eastAsia="zh-CN"/>
        </w:rPr>
        <w:t>[2]</w:t>
      </w:r>
      <w:r>
        <w:rPr>
          <w:rFonts w:hint="eastAsia" w:eastAsia="宋体" w:cs="Arial"/>
          <w:lang w:val="en-US" w:eastAsia="zh-CN"/>
        </w:rPr>
        <w:t xml:space="preserve"> annex AB apply to the scenario of PLMN hosting a NPN where more CP functions (except AMF, SMF, UDM) are deployed in PNI-NPN domain</w:t>
      </w:r>
      <w:r>
        <w:t xml:space="preserve">. </w:t>
      </w:r>
    </w:p>
    <w:p>
      <w:pPr>
        <w:pStyle w:val="112"/>
        <w:ind w:left="0" w:firstLine="0"/>
        <w:rPr>
          <w:rFonts w:hint="eastAsia"/>
          <w:color w:val="auto"/>
          <w:lang w:val="en-US" w:eastAsia="zh-CN"/>
        </w:rPr>
      </w:pPr>
      <w:r>
        <w:rPr>
          <w:color w:val="auto"/>
        </w:rPr>
        <w:t>The 5G System architecture consists of the</w:t>
      </w:r>
      <w:r>
        <w:rPr>
          <w:rFonts w:hint="eastAsia"/>
          <w:color w:val="auto"/>
          <w:lang w:val="en-US" w:eastAsia="zh-CN"/>
        </w:rPr>
        <w:t xml:space="preserve"> </w:t>
      </w:r>
      <w:r>
        <w:rPr>
          <w:color w:val="auto"/>
        </w:rPr>
        <w:t>network functions</w:t>
      </w:r>
      <w:r>
        <w:rPr>
          <w:rFonts w:hint="eastAsia"/>
          <w:color w:val="auto"/>
          <w:lang w:val="en-US" w:eastAsia="zh-CN"/>
        </w:rPr>
        <w:t xml:space="preserve"> is list in TS 23.501[4] clause 4.2.2, while the service-based interface is list in TS 23.501[4] clause 4.2.6. </w:t>
      </w:r>
    </w:p>
    <w:p>
      <w:pPr>
        <w:pStyle w:val="112"/>
        <w:ind w:left="0" w:firstLine="0"/>
        <w:rPr>
          <w:rFonts w:hint="default"/>
          <w:color w:val="auto"/>
          <w:lang w:val="en-US" w:eastAsia="zh-CN"/>
        </w:rPr>
      </w:pPr>
      <w:r>
        <w:rPr>
          <w:rFonts w:hint="default"/>
          <w:color w:val="auto"/>
          <w:lang w:val="en-US" w:eastAsia="zh-CN"/>
        </w:rPr>
        <w:t>The following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r>
        <w:rPr>
          <w:rFonts w:hint="eastAsia"/>
          <w:color w:val="auto"/>
          <w:lang w:val="en-US" w:eastAsia="zh-CN"/>
        </w:rPr>
        <w:t xml:space="preserve"> specified in TS 23.501[4] clause 4.2.6 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not to be deployed in the PNI-NPN operator domain:</w:t>
      </w:r>
    </w:p>
    <w:p>
      <w:pPr>
        <w:pStyle w:val="111"/>
        <w:rPr>
          <w:rFonts w:hint="eastAsia"/>
          <w:color w:val="auto"/>
          <w:lang w:val="en-US" w:eastAsia="zh-CN"/>
        </w:rPr>
      </w:pPr>
      <w:r>
        <w:t>-</w:t>
      </w:r>
      <w:r>
        <w:tab/>
      </w:r>
      <w:r>
        <w:rPr>
          <w:rFonts w:hint="default"/>
          <w:color w:val="auto"/>
          <w:lang w:val="en-US" w:eastAsia="zh-CN"/>
        </w:rPr>
        <w:t>Authentication Server Function (AUSF)</w:t>
      </w:r>
      <w:r>
        <w:rPr>
          <w:rFonts w:hint="eastAsia"/>
          <w:color w:val="auto"/>
          <w:lang w:val="en-US" w:eastAsia="zh-CN"/>
        </w:rPr>
        <w:t>.</w:t>
      </w:r>
    </w:p>
    <w:p>
      <w:pPr>
        <w:pStyle w:val="111"/>
        <w:rPr>
          <w:rFonts w:hint="default"/>
          <w:lang w:val="en-US"/>
        </w:rPr>
      </w:pPr>
      <w:r>
        <w:t>-</w:t>
      </w:r>
      <w:r>
        <w:tab/>
      </w:r>
      <w:r>
        <w:rPr>
          <w:rFonts w:hint="default"/>
          <w:color w:val="auto"/>
          <w:lang w:val="en-US" w:eastAsia="zh-CN"/>
        </w:rPr>
        <w:t>Unified Data Management (UDM)</w:t>
      </w:r>
      <w:r>
        <w:rPr>
          <w:rFonts w:hint="eastAsia"/>
          <w:color w:val="auto"/>
          <w:lang w:val="en-US" w:eastAsia="zh-CN"/>
        </w:rPr>
        <w:t>.</w:t>
      </w:r>
    </w:p>
    <w:p>
      <w:pPr>
        <w:pStyle w:val="111"/>
        <w:rPr>
          <w:rFonts w:hint="default"/>
          <w:lang w:val="en-US"/>
        </w:rPr>
      </w:pPr>
      <w:r>
        <w:t>-</w:t>
      </w:r>
      <w:r>
        <w:tab/>
      </w:r>
      <w:r>
        <w:rPr>
          <w:rFonts w:hint="eastAsia"/>
          <w:color w:val="auto"/>
          <w:lang w:val="en-US" w:eastAsia="zh-CN"/>
        </w:rPr>
        <w:t>Unified Data Repository (UDR).</w:t>
      </w:r>
    </w:p>
    <w:p>
      <w:pPr>
        <w:pStyle w:val="111"/>
        <w:rPr>
          <w:rFonts w:hint="default"/>
          <w:lang w:val="en-US"/>
        </w:rPr>
      </w:pPr>
      <w:r>
        <w:t>-</w:t>
      </w:r>
      <w:r>
        <w:tab/>
      </w:r>
      <w:r>
        <w:rPr>
          <w:rFonts w:hint="default"/>
          <w:color w:val="auto"/>
          <w:lang w:val="en-US" w:eastAsia="zh-CN"/>
        </w:rPr>
        <w:t>Unstructured Data Storage Function (UDSF)</w:t>
      </w:r>
      <w:r>
        <w:rPr>
          <w:rFonts w:hint="eastAsia"/>
          <w:color w:val="auto"/>
          <w:lang w:val="en-US" w:eastAsia="zh-CN"/>
        </w:rPr>
        <w:t>.</w:t>
      </w:r>
    </w:p>
    <w:p>
      <w:pPr>
        <w:pStyle w:val="111"/>
        <w:rPr>
          <w:rFonts w:hint="default"/>
          <w:lang w:val="en-US"/>
        </w:rPr>
      </w:pPr>
      <w:r>
        <w:t>-</w:t>
      </w:r>
      <w:r>
        <w:tab/>
      </w:r>
      <w:r>
        <w:rPr>
          <w:rFonts w:hint="default"/>
          <w:color w:val="auto"/>
          <w:lang w:val="en-US" w:eastAsia="zh-CN"/>
        </w:rPr>
        <w:t>5G-Equipment Identity Register (5G-EIR)</w:t>
      </w:r>
      <w:r>
        <w:rPr>
          <w:rFonts w:hint="eastAsia"/>
          <w:color w:val="auto"/>
          <w:lang w:val="en-US" w:eastAsia="zh-CN"/>
        </w:rPr>
        <w:t>.</w:t>
      </w:r>
    </w:p>
    <w:p>
      <w:pPr>
        <w:pStyle w:val="111"/>
        <w:rPr>
          <w:rFonts w:hint="default"/>
          <w:lang w:val="en-US"/>
        </w:rPr>
      </w:pPr>
      <w:r>
        <w:t>-</w:t>
      </w:r>
      <w:r>
        <w:tab/>
      </w:r>
      <w:r>
        <w:rPr>
          <w:color w:val="auto"/>
        </w:rPr>
        <w:t>CHarging Function (CHF)</w:t>
      </w:r>
      <w:r>
        <w:rPr>
          <w:rFonts w:hint="eastAsia"/>
          <w:color w:val="auto"/>
          <w:lang w:val="en-US" w:eastAsia="zh-CN"/>
        </w:rPr>
        <w:t>.</w:t>
      </w:r>
    </w:p>
    <w:p>
      <w:pPr>
        <w:pStyle w:val="112"/>
        <w:ind w:left="0" w:firstLine="0"/>
        <w:rPr>
          <w:rFonts w:hint="default"/>
          <w:color w:val="auto"/>
          <w:lang w:val="en-US" w:eastAsia="zh-CN"/>
        </w:rPr>
      </w:pPr>
      <w:r>
        <w:rPr>
          <w:rFonts w:hint="eastAsia"/>
          <w:color w:val="auto"/>
          <w:lang w:val="en-US" w:eastAsia="zh-CN"/>
        </w:rPr>
        <w:t>Except the NFs list above, t</w:t>
      </w:r>
      <w:r>
        <w:rPr>
          <w:rFonts w:hint="default"/>
          <w:color w:val="auto"/>
          <w:lang w:val="en-US" w:eastAsia="zh-CN"/>
        </w:rPr>
        <w:t>he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r>
        <w:rPr>
          <w:rFonts w:hint="eastAsia"/>
          <w:color w:val="auto"/>
          <w:lang w:val="en-US" w:eastAsia="zh-CN"/>
        </w:rPr>
        <w:t xml:space="preserve"> specified in TS 23.501[4] clause 4.2.6</w:t>
      </w:r>
      <w:r>
        <w:rPr>
          <w:rFonts w:hint="default"/>
          <w:color w:val="auto"/>
          <w:lang w:val="en-US" w:eastAsia="zh-CN"/>
        </w:rPr>
        <w:t xml:space="preserve"> </w:t>
      </w:r>
      <w:r>
        <w:rPr>
          <w:rFonts w:hint="eastAsia"/>
          <w:color w:val="auto"/>
          <w:lang w:val="en-US" w:eastAsia="zh-CN"/>
        </w:rPr>
        <w:t>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to be deployed in the PNI-NPN operator domain</w:t>
      </w:r>
      <w:r>
        <w:rPr>
          <w:rFonts w:hint="eastAsia"/>
          <w:color w:val="auto"/>
          <w:lang w:val="en-US" w:eastAsia="zh-CN"/>
        </w:rPr>
        <w:t>.</w:t>
      </w:r>
    </w:p>
    <w:p>
      <w:pPr>
        <w:pStyle w:val="112"/>
        <w:ind w:left="0" w:firstLine="0"/>
        <w:rPr>
          <w:rFonts w:hint="default" w:eastAsia="宋体"/>
          <w:color w:val="auto"/>
          <w:lang w:val="en-US" w:eastAsia="zh-CN"/>
        </w:rPr>
      </w:pPr>
      <w:r>
        <w:rPr>
          <w:rFonts w:hint="eastAsia" w:cs="Arial"/>
          <w:color w:val="auto"/>
          <w:lang w:val="en-US" w:eastAsia="zh-CN"/>
        </w:rPr>
        <w:t xml:space="preserve">The </w:t>
      </w:r>
      <w:r>
        <w:rPr>
          <w:rFonts w:hint="eastAsia" w:eastAsia="宋体" w:cs="Arial"/>
          <w:color w:val="auto"/>
          <w:lang w:val="en-US" w:eastAsia="zh-CN"/>
        </w:rPr>
        <w:t>security recommendations given in TS 33.501</w:t>
      </w:r>
      <w:r>
        <w:rPr>
          <w:rFonts w:hint="eastAsia" w:cs="Arial"/>
          <w:color w:val="auto"/>
          <w:lang w:val="en-US" w:eastAsia="zh-CN"/>
        </w:rPr>
        <w:t>[2]</w:t>
      </w:r>
      <w:r>
        <w:rPr>
          <w:rFonts w:hint="eastAsia" w:eastAsia="宋体" w:cs="Arial"/>
          <w:color w:val="auto"/>
          <w:lang w:val="en-US" w:eastAsia="zh-CN"/>
        </w:rPr>
        <w:t xml:space="preserve"> annex AB apply to the</w:t>
      </w:r>
      <w:r>
        <w:rPr>
          <w:rFonts w:hint="eastAsia" w:cs="Arial"/>
          <w:color w:val="auto"/>
          <w:lang w:val="en-US" w:eastAsia="zh-CN"/>
        </w:rPr>
        <w:t xml:space="preserve"> NF which is</w:t>
      </w:r>
      <w:r>
        <w:rPr>
          <w:rFonts w:hint="eastAsia" w:eastAsia="宋体" w:cs="Arial"/>
          <w:color w:val="auto"/>
          <w:lang w:val="en-US" w:eastAsia="zh-CN"/>
        </w:rPr>
        <w:t xml:space="preserve"> </w:t>
      </w:r>
      <w:r>
        <w:rPr>
          <w:rFonts w:hint="default"/>
          <w:color w:val="auto"/>
          <w:lang w:val="en-US" w:eastAsia="zh-CN"/>
        </w:rPr>
        <w:t>consider</w:t>
      </w:r>
      <w:r>
        <w:rPr>
          <w:rFonts w:hint="eastAsia"/>
          <w:color w:val="auto"/>
          <w:lang w:val="en-US" w:eastAsia="zh-CN"/>
        </w:rPr>
        <w:t>ed</w:t>
      </w:r>
      <w:r>
        <w:rPr>
          <w:rFonts w:hint="default"/>
          <w:color w:val="auto"/>
          <w:lang w:val="en-US" w:eastAsia="zh-CN"/>
        </w:rPr>
        <w:t xml:space="preserve"> to be deployed in the PNI-NPN operator domain</w:t>
      </w:r>
      <w:r>
        <w:rPr>
          <w:rFonts w:hint="eastAsia"/>
          <w:color w:val="auto"/>
          <w:lang w:val="en-US" w:eastAsia="zh-CN"/>
        </w:rPr>
        <w:t>.</w:t>
      </w:r>
    </w:p>
    <w:p>
      <w:pPr>
        <w:pStyle w:val="112"/>
        <w:ind w:left="0" w:firstLine="0"/>
      </w:pPr>
    </w:p>
    <w:p>
      <w:pPr>
        <w:pStyle w:val="3"/>
      </w:pPr>
      <w:bookmarkStart w:id="45" w:name="_Toc12948"/>
      <w:bookmarkStart w:id="46" w:name="_Toc31308"/>
      <w:bookmarkStart w:id="47" w:name="_Toc159226033"/>
      <w:r>
        <w:rPr>
          <w:rFonts w:hint="eastAsia"/>
          <w:lang w:val="en-US" w:eastAsia="zh-CN"/>
        </w:rPr>
        <w:t>7</w:t>
      </w:r>
      <w:r>
        <w:tab/>
      </w:r>
      <w:r>
        <w:t>Key issues</w:t>
      </w:r>
      <w:bookmarkEnd w:id="42"/>
      <w:bookmarkEnd w:id="45"/>
      <w:bookmarkEnd w:id="46"/>
      <w:bookmarkEnd w:id="47"/>
    </w:p>
    <w:p>
      <w:pPr>
        <w:pStyle w:val="112"/>
      </w:pPr>
      <w:r>
        <w:t>Editor’s Note: This clause contains all the key issues identified during the study.</w:t>
      </w:r>
    </w:p>
    <w:p>
      <w:pPr>
        <w:pStyle w:val="4"/>
      </w:pPr>
      <w:bookmarkStart w:id="48" w:name="_Toc11763"/>
      <w:bookmarkStart w:id="49" w:name="_Toc56501565"/>
      <w:bookmarkStart w:id="50" w:name="_Toc48930863"/>
      <w:bookmarkStart w:id="51" w:name="_Toc14002"/>
      <w:bookmarkStart w:id="52" w:name="_Toc513475447"/>
      <w:bookmarkStart w:id="53" w:name="_Toc106618431"/>
      <w:bookmarkStart w:id="54" w:name="_Toc159226034"/>
      <w:bookmarkStart w:id="55" w:name="_Toc49376112"/>
      <w:bookmarkStart w:id="56" w:name="_Toc95076612"/>
      <w:r>
        <w:rPr>
          <w:rFonts w:hint="eastAsia"/>
          <w:lang w:val="en-US" w:eastAsia="zh-CN"/>
        </w:rPr>
        <w:t>7</w:t>
      </w:r>
      <w:r>
        <w:t>.</w:t>
      </w:r>
      <w:r>
        <w:rPr>
          <w:rFonts w:hint="eastAsia" w:eastAsia="宋体"/>
          <w:lang w:val="en-US" w:eastAsia="zh-CN"/>
        </w:rPr>
        <w:t>1</w:t>
      </w:r>
      <w:r>
        <w:tab/>
      </w:r>
      <w:r>
        <w:t>Key Issue #</w:t>
      </w:r>
      <w:r>
        <w:rPr>
          <w:rFonts w:hint="eastAsia" w:eastAsia="宋体"/>
          <w:lang w:val="en-US" w:eastAsia="zh-CN"/>
        </w:rPr>
        <w:t>1</w:t>
      </w:r>
      <w:r>
        <w:t xml:space="preserve">: </w:t>
      </w:r>
      <w:r>
        <w:rPr>
          <w:rFonts w:hint="eastAsia"/>
          <w:lang w:val="en-US" w:eastAsia="zh-CN"/>
        </w:rPr>
        <w:t>TEID issue in N9 interface</w:t>
      </w:r>
      <w:bookmarkEnd w:id="48"/>
    </w:p>
    <w:p>
      <w:pPr>
        <w:pStyle w:val="5"/>
      </w:pPr>
      <w:bookmarkStart w:id="57" w:name="_Toc5065"/>
      <w:r>
        <w:rPr>
          <w:rFonts w:hint="eastAsia"/>
          <w:lang w:val="en-US" w:eastAsia="zh-CN"/>
        </w:rPr>
        <w:t>7</w:t>
      </w:r>
      <w:r>
        <w:t>.</w:t>
      </w:r>
      <w:r>
        <w:rPr>
          <w:rFonts w:hint="eastAsia" w:eastAsia="宋体"/>
          <w:lang w:val="en-US" w:eastAsia="zh-CN"/>
        </w:rPr>
        <w:t>1</w:t>
      </w:r>
      <w:r>
        <w:t>.1</w:t>
      </w:r>
      <w:r>
        <w:tab/>
      </w:r>
      <w:r>
        <w:t>Key issue details</w:t>
      </w:r>
      <w:bookmarkEnd w:id="57"/>
    </w:p>
    <w:p>
      <w:pPr>
        <w:rPr>
          <w:rFonts w:cs="Arial"/>
          <w:lang w:val="en-US" w:eastAsia="zh-CN"/>
        </w:rPr>
      </w:pPr>
      <w:r>
        <w:rPr>
          <w:rFonts w:cs="Arial"/>
          <w:lang w:val="en-US" w:eastAsia="zh-CN"/>
        </w:rPr>
        <w:t>A UPF</w:t>
      </w:r>
      <w:r>
        <w:rPr>
          <w:rFonts w:hint="eastAsia" w:cs="Arial"/>
          <w:lang w:val="en-US" w:eastAsia="zh-CN"/>
        </w:rPr>
        <w:t xml:space="preserve"> can be deployed in the </w:t>
      </w:r>
      <w:r>
        <w:rPr>
          <w:rFonts w:cs="Arial"/>
          <w:lang w:val="en-US" w:eastAsia="zh-CN"/>
        </w:rPr>
        <w:t>PNI-NPN</w:t>
      </w:r>
      <w:r>
        <w:rPr>
          <w:rFonts w:hint="eastAsia" w:cs="Arial"/>
          <w:lang w:val="en-US" w:eastAsia="zh-CN"/>
        </w:rPr>
        <w:t xml:space="preserve"> operational domain and</w:t>
      </w:r>
      <w:r>
        <w:rPr>
          <w:rFonts w:cs="Arial"/>
          <w:lang w:val="en-US" w:eastAsia="zh-CN"/>
        </w:rPr>
        <w:t xml:space="preserve"> connects to a</w:t>
      </w:r>
      <w:r>
        <w:rPr>
          <w:rFonts w:hint="eastAsia" w:cs="Arial"/>
          <w:lang w:val="en-US" w:eastAsia="zh-CN"/>
        </w:rPr>
        <w:t xml:space="preserve"> </w:t>
      </w:r>
      <w:r>
        <w:rPr>
          <w:rFonts w:cs="Arial"/>
          <w:lang w:val="en-US" w:eastAsia="zh-CN"/>
        </w:rPr>
        <w:t xml:space="preserve">UPF </w:t>
      </w:r>
      <w:r>
        <w:rPr>
          <w:rFonts w:hint="eastAsia" w:cs="Arial"/>
          <w:lang w:val="en-US" w:eastAsia="zh-CN"/>
        </w:rPr>
        <w:t xml:space="preserve">deployed in the PLMN operational domain </w:t>
      </w:r>
      <w:r>
        <w:rPr>
          <w:rFonts w:cs="Arial"/>
          <w:lang w:val="en-US" w:eastAsia="zh-CN"/>
        </w:rPr>
        <w:t>via N9 interface</w:t>
      </w:r>
      <w:r>
        <w:rPr>
          <w:rFonts w:hint="eastAsia" w:cs="Arial"/>
          <w:lang w:val="en-US" w:eastAsia="zh-CN"/>
        </w:rPr>
        <w:t>. Attackers in PNI-NPN operational domain</w:t>
      </w:r>
      <w:r>
        <w:rPr>
          <w:rFonts w:cs="Arial"/>
          <w:lang w:val="en-US" w:eastAsia="zh-CN"/>
        </w:rPr>
        <w:t xml:space="preserve"> (e.g., a misbehaving employee in PNI-NPN or an external attacker gaining unauthorized access to the PNI-NPN networks)</w:t>
      </w:r>
      <w:r>
        <w:rPr>
          <w:rFonts w:hint="eastAsia" w:cs="Arial"/>
          <w:lang w:val="en-US" w:eastAsia="zh-CN"/>
        </w:rPr>
        <w:t xml:space="preserve"> can obtain</w:t>
      </w:r>
      <w:r>
        <w:rPr>
          <w:rFonts w:cs="Arial"/>
          <w:lang w:val="en-US" w:eastAsia="zh-CN"/>
        </w:rPr>
        <w:t xml:space="preserve"> the </w:t>
      </w:r>
      <w:r>
        <w:rPr>
          <w:rFonts w:hint="eastAsia" w:cs="Arial"/>
          <w:lang w:val="en-US" w:eastAsia="zh-CN"/>
        </w:rPr>
        <w:t xml:space="preserve">TEID </w:t>
      </w:r>
      <w:r>
        <w:rPr>
          <w:rFonts w:cs="Arial"/>
          <w:lang w:val="en-US" w:eastAsia="zh-CN"/>
        </w:rPr>
        <w:t>from the UPF deployed in PNI-NPN</w:t>
      </w:r>
      <w:r>
        <w:rPr>
          <w:rFonts w:hint="eastAsia" w:cs="Arial"/>
          <w:lang w:val="en-US" w:eastAsia="zh-CN"/>
        </w:rPr>
        <w:t xml:space="preserve"> operational domain</w:t>
      </w:r>
      <w:r>
        <w:rPr>
          <w:rFonts w:cs="Arial"/>
          <w:lang w:val="en-US" w:eastAsia="zh-CN"/>
        </w:rPr>
        <w:t xml:space="preserve">. </w:t>
      </w:r>
    </w:p>
    <w:p>
      <w:pPr>
        <w:rPr>
          <w:lang w:val="en-US" w:eastAsia="zh-CN"/>
        </w:rPr>
      </w:pPr>
      <w:r>
        <w:rPr>
          <w:rFonts w:hint="eastAsia"/>
          <w:lang w:val="en-US" w:eastAsia="zh-CN"/>
        </w:rPr>
        <w:t>For example, TS 29.281</w:t>
      </w:r>
      <w:r>
        <w:t>[</w:t>
      </w:r>
      <w:r>
        <w:rPr>
          <w:rFonts w:hint="eastAsia"/>
          <w:lang w:val="en-US" w:eastAsia="zh-CN"/>
        </w:rPr>
        <w:t>5</w:t>
      </w:r>
      <w:r>
        <w:t>]</w:t>
      </w:r>
      <w:r>
        <w:rPr>
          <w:rFonts w:hint="eastAsia"/>
          <w:lang w:val="en-US" w:eastAsia="zh-CN"/>
        </w:rPr>
        <w:t xml:space="preserve"> clause 5.1 states:</w:t>
      </w:r>
    </w:p>
    <w:p>
      <w:pPr>
        <w:rPr>
          <w:rFonts w:cs="Arial"/>
          <w:lang w:val="en-US" w:eastAsia="zh-CN"/>
        </w:rPr>
      </w:pPr>
      <w:r>
        <w:rPr>
          <w:i/>
          <w:iCs/>
        </w:rPr>
        <w:t>Tunnel Endpoint Identifier (TEID): This field unambiguously identifies a tunnel endpoint in the receiving GTP</w:t>
      </w:r>
      <w:r>
        <w:rPr>
          <w:i/>
          <w:iCs/>
        </w:rPr>
        <w:noBreakHyphen/>
      </w:r>
      <w:r>
        <w:rPr>
          <w:i/>
          <w:iCs/>
        </w:rPr>
        <w:t xml:space="preserve">U protocol entity. The receiving end side of a GTP tunnel locally assigns the TEID value the transmitting side has to use. The TEID value shall be assigned </w:t>
      </w:r>
      <w:r>
        <w:rPr>
          <w:b/>
          <w:bCs/>
          <w:i/>
          <w:iCs/>
        </w:rPr>
        <w:t>in a non-predictable manner</w:t>
      </w:r>
      <w:r>
        <w:rPr>
          <w:rFonts w:hint="eastAsia"/>
          <w:i/>
          <w:iCs/>
          <w:lang w:val="en-US" w:eastAsia="zh-CN"/>
        </w:rPr>
        <w:t xml:space="preserve">...... </w:t>
      </w:r>
    </w:p>
    <w:p>
      <w:pPr>
        <w:rPr>
          <w:lang w:val="en-US" w:eastAsia="zh-CN"/>
        </w:rPr>
      </w:pPr>
      <w:r>
        <w:rPr>
          <w:rFonts w:hint="eastAsia"/>
          <w:lang w:val="en-US" w:eastAsia="zh-CN"/>
        </w:rPr>
        <w:t xml:space="preserve">UPFs can </w:t>
      </w:r>
      <w:r>
        <w:rPr>
          <w:lang w:val="en-US" w:eastAsia="zh-CN"/>
        </w:rPr>
        <w:t xml:space="preserve">select the first TEID in a non-predictable manner (e.g., randomly) but </w:t>
      </w:r>
      <w:r>
        <w:rPr>
          <w:rFonts w:hint="eastAsia"/>
          <w:lang w:val="en-US" w:eastAsia="zh-CN"/>
        </w:rPr>
        <w:t xml:space="preserve">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w:t>
      </w:r>
    </w:p>
    <w:p>
      <w:pPr>
        <w:rPr>
          <w:lang w:val="en-US" w:eastAsia="zh-CN"/>
        </w:rPr>
      </w:pPr>
      <w:r>
        <w:rPr>
          <w:rFonts w:hint="eastAsia"/>
          <w:lang w:val="en-US" w:eastAsia="zh-CN"/>
        </w:rPr>
        <w:t>Furthermore, TS 29.281</w:t>
      </w:r>
      <w:r>
        <w:t>[</w:t>
      </w:r>
      <w:r>
        <w:rPr>
          <w:rFonts w:hint="eastAsia"/>
          <w:lang w:val="en-US" w:eastAsia="zh-CN"/>
        </w:rPr>
        <w:t>5</w:t>
      </w:r>
      <w:r>
        <w:t>]</w:t>
      </w:r>
      <w:r>
        <w:rPr>
          <w:rFonts w:hint="eastAsia"/>
          <w:lang w:val="en-US" w:eastAsia="zh-CN"/>
        </w:rPr>
        <w:t xml:space="preserve"> clause 7.3.1 states:</w:t>
      </w:r>
    </w:p>
    <w:p>
      <w:pPr>
        <w:rPr>
          <w:i/>
          <w:iCs/>
          <w:lang w:val="en-US" w:eastAsia="zh-CN"/>
        </w:rPr>
      </w:pPr>
      <w:r>
        <w:rPr>
          <w:i/>
          <w:iCs/>
        </w:rPr>
        <w:t xml:space="preserve">When a GTP-U node receives a </w:t>
      </w:r>
      <w:r>
        <w:rPr>
          <w:i/>
          <w:iCs/>
          <w:lang w:eastAsia="zh-CN"/>
        </w:rPr>
        <w:t>G-PDU</w:t>
      </w:r>
      <w:r>
        <w:rPr>
          <w:i/>
          <w:iCs/>
        </w:rPr>
        <w:t xml:space="preserve"> for which no EPS Bearer context, PDP context, PDU Session, MBMS Bearer context, or RAB exists, the GTP-U node shall discard the </w:t>
      </w:r>
      <w:r>
        <w:rPr>
          <w:i/>
          <w:iCs/>
          <w:lang w:eastAsia="zh-CN"/>
        </w:rPr>
        <w:t>G-PDU</w:t>
      </w:r>
      <w:r>
        <w:rPr>
          <w:i/>
          <w:iCs/>
        </w:rPr>
        <w:t xml:space="preserve">. If the TEID </w:t>
      </w:r>
      <w:r>
        <w:rPr>
          <w:i/>
          <w:iCs/>
          <w:lang w:eastAsia="zh-CN"/>
        </w:rPr>
        <w:t>of</w:t>
      </w:r>
      <w:r>
        <w:rPr>
          <w:i/>
          <w:iCs/>
        </w:rPr>
        <w:t xml:space="preserve"> the incoming </w:t>
      </w:r>
      <w:r>
        <w:rPr>
          <w:i/>
          <w:iCs/>
          <w:lang w:eastAsia="zh-CN"/>
        </w:rPr>
        <w:t>G-PDU</w:t>
      </w:r>
      <w:r>
        <w:rPr>
          <w:i/>
          <w:iCs/>
        </w:rPr>
        <w:t xml:space="preserve"> is different from the value 'all zeros' the GTP-U node shall also return a GTP error indication to the originating node.</w:t>
      </w:r>
    </w:p>
    <w:p>
      <w:pPr>
        <w:rPr>
          <w:rFonts w:cs="Arial"/>
          <w:lang w:val="en-US" w:eastAsia="zh-CN"/>
        </w:rPr>
      </w:pPr>
      <w:r>
        <w:rPr>
          <w:rFonts w:hint="eastAsia" w:cs="Arial"/>
          <w:lang w:val="en-US" w:eastAsia="zh-CN"/>
        </w:rPr>
        <w:t xml:space="preserve">As a TEID without an established context will trigger error codes in the response while a correct TEID will not, allowing an attacker to guess whether a TEID is used effectively. </w:t>
      </w:r>
    </w:p>
    <w:p>
      <w:pPr>
        <w:jc w:val="center"/>
      </w:pPr>
      <w:r>
        <w:drawing>
          <wp:inline distT="0" distB="0" distL="114300" distR="114300">
            <wp:extent cx="4722495" cy="1818640"/>
            <wp:effectExtent l="0" t="0" r="19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4722495" cy="1818640"/>
                    </a:xfrm>
                    <a:prstGeom prst="rect">
                      <a:avLst/>
                    </a:prstGeom>
                    <a:noFill/>
                    <a:ln>
                      <a:noFill/>
                    </a:ln>
                  </pic:spPr>
                </pic:pic>
              </a:graphicData>
            </a:graphic>
          </wp:inline>
        </w:drawing>
      </w:r>
    </w:p>
    <w:p>
      <w:pPr>
        <w:jc w:val="center"/>
        <w:rPr>
          <w:lang w:val="en-US" w:eastAsia="zh-CN"/>
        </w:rPr>
      </w:pPr>
      <w:r>
        <w:rPr>
          <w:rFonts w:hint="eastAsia" w:cs="Arial"/>
          <w:lang w:val="en-US" w:eastAsia="zh-CN"/>
        </w:rPr>
        <w:t>Figure 7.1-1 Scenario involving N9 interface and having TEID issue</w:t>
      </w:r>
    </w:p>
    <w:p>
      <w:pPr>
        <w:rPr>
          <w:rFonts w:cs="Arial"/>
          <w:lang w:val="en-US" w:eastAsia="zh-CN"/>
        </w:rPr>
      </w:pPr>
      <w:r>
        <w:rPr>
          <w:rFonts w:hint="eastAsia" w:cs="Arial"/>
          <w:lang w:val="en-US" w:eastAsia="zh-CN"/>
        </w:rPr>
        <w:t>After</w:t>
      </w:r>
      <w:r>
        <w:rPr>
          <w:rFonts w:hint="eastAsia"/>
          <w:lang w:val="en-US" w:eastAsia="zh-CN"/>
        </w:rPr>
        <w:t xml:space="preserve"> an attacker in </w:t>
      </w:r>
      <w:r>
        <w:rPr>
          <w:rFonts w:hint="eastAsia" w:cs="Arial"/>
          <w:lang w:val="en-US" w:eastAsia="zh-CN"/>
        </w:rPr>
        <w:t xml:space="preserve">PNI-NPN operational domain1 obtain </w:t>
      </w:r>
      <w:r>
        <w:rPr>
          <w:lang w:val="en-US" w:eastAsia="zh-CN"/>
        </w:rPr>
        <w:t xml:space="preserve">the TEID assigned by the PLMN UPF to </w:t>
      </w:r>
      <w:r>
        <w:rPr>
          <w:rFonts w:hint="eastAsia"/>
          <w:lang w:val="en-US" w:eastAsia="zh-CN"/>
        </w:rPr>
        <w:t xml:space="preserve">UPF in </w:t>
      </w:r>
      <w:r>
        <w:rPr>
          <w:rFonts w:hint="eastAsia" w:cs="Arial"/>
          <w:lang w:val="en-US" w:eastAsia="zh-CN"/>
        </w:rPr>
        <w:t xml:space="preserve">PNI-NPN operational domain1, the attack can use </w:t>
      </w:r>
      <w:r>
        <w:rPr>
          <w:lang w:val="en-US" w:eastAsia="zh-CN"/>
        </w:rPr>
        <w:t xml:space="preserve">this information to infer the TEIDs assigned by the PLMN UPF to </w:t>
      </w:r>
      <w:r>
        <w:rPr>
          <w:rFonts w:hint="eastAsia"/>
          <w:lang w:val="en-US" w:eastAsia="zh-CN"/>
        </w:rPr>
        <w:t xml:space="preserve">UPF in </w:t>
      </w:r>
      <w:r>
        <w:rPr>
          <w:rFonts w:hint="eastAsia" w:cs="Arial"/>
          <w:lang w:val="en-US" w:eastAsia="zh-CN"/>
        </w:rPr>
        <w:t>PNI-NPN operational domain</w:t>
      </w:r>
      <w:r>
        <w:rPr>
          <w:lang w:val="en-US" w:eastAsia="zh-CN"/>
        </w:rPr>
        <w:t>2</w:t>
      </w:r>
      <w:r>
        <w:rPr>
          <w:rFonts w:hint="eastAsia"/>
          <w:lang w:val="en-US" w:eastAsia="zh-CN"/>
        </w:rPr>
        <w:t>, PLMN gNBs, SMF(through N4-u)</w:t>
      </w:r>
      <w:r>
        <w:rPr>
          <w:lang w:val="en-US" w:eastAsia="zh-CN"/>
        </w:rPr>
        <w:t>.</w:t>
      </w:r>
      <w:r>
        <w:rPr>
          <w:rFonts w:hint="eastAsia"/>
          <w:lang w:val="en-US" w:eastAsia="zh-CN"/>
        </w:rPr>
        <w:t xml:space="preserve"> The attack can further use the TEIDs to </w:t>
      </w:r>
      <w:r>
        <w:rPr>
          <w:rFonts w:cs="Arial"/>
          <w:lang w:val="en-US" w:eastAsia="zh-CN"/>
        </w:rPr>
        <w:t xml:space="preserve">hijack subscriber traffic in other GTP tunnels, as described in the research paper </w:t>
      </w:r>
      <w:r>
        <w:t>"</w:t>
      </w:r>
      <w:r>
        <w:rPr>
          <w:rFonts w:hint="eastAsia"/>
          <w:lang w:val="en-US" w:eastAsia="zh-CN"/>
        </w:rPr>
        <w:t>Invade the Walled Garden: Evaluating GTP Security in Cellular Networks"</w:t>
      </w:r>
      <w:r>
        <w:t>[</w:t>
      </w:r>
      <w:r>
        <w:rPr>
          <w:rFonts w:hint="eastAsia"/>
          <w:lang w:val="en-US" w:eastAsia="zh-CN"/>
        </w:rPr>
        <w:t>6</w:t>
      </w:r>
      <w:r>
        <w:t>]</w:t>
      </w:r>
      <w:r>
        <w:rPr>
          <w:rFonts w:hint="eastAsia"/>
          <w:lang w:val="en-US" w:eastAsia="zh-CN"/>
        </w:rPr>
        <w:t xml:space="preserve">. More specifically, as illustrated in </w:t>
      </w:r>
      <w:r>
        <w:rPr>
          <w:rFonts w:hint="eastAsia" w:cs="Arial"/>
          <w:lang w:val="en-US" w:eastAsia="zh-CN"/>
        </w:rPr>
        <w:t>Figure 7.1-1, the attacker in PNI-NPN operational domain1 can perform the following attacks:</w:t>
      </w:r>
    </w:p>
    <w:p>
      <w:pPr>
        <w:pStyle w:val="111"/>
        <w:rPr>
          <w:lang w:val="en-US" w:eastAsia="zh-CN"/>
        </w:rPr>
      </w:pPr>
      <w:r>
        <w:t>-</w:t>
      </w:r>
      <w:r>
        <w:tab/>
      </w:r>
      <w:r>
        <w:rPr>
          <w:rFonts w:hint="eastAsia"/>
          <w:lang w:val="en-US" w:eastAsia="zh-CN"/>
        </w:rPr>
        <w:t xml:space="preserve">Attack to other PNI-NPN: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destination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Since the message matches the PDR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 UPF3 will forward the messages to the UE according to the related FAR. Similarly, t</w:t>
      </w:r>
      <w:r>
        <w:rPr>
          <w:rFonts w:hint="eastAsia"/>
        </w:rPr>
        <w:t xml:space="preserve">he attacker </w:t>
      </w:r>
      <w:r>
        <w:rPr>
          <w:rFonts w:hint="eastAsia"/>
          <w:lang w:val="en-US" w:eastAsia="zh-CN"/>
        </w:rPr>
        <w:t xml:space="preserve">can </w:t>
      </w:r>
      <w:r>
        <w:rPr>
          <w:rFonts w:hint="eastAsia"/>
        </w:rPr>
        <w:t xml:space="preserve">send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 xml:space="preserve">3 </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UPF3 will forward the messages to UPF2 according to the related FAR. In this way, an attacker in </w:t>
      </w:r>
      <w:r>
        <w:rPr>
          <w:rFonts w:hint="eastAsia" w:cs="Arial"/>
          <w:lang w:val="en-US" w:eastAsia="zh-CN"/>
        </w:rPr>
        <w:t xml:space="preserve">PNI-NPN operational domain1 can send malicious messages to attack UEs which are </w:t>
      </w:r>
      <w:r>
        <w:rPr>
          <w:rFonts w:hint="eastAsia"/>
          <w:lang w:val="en-US" w:eastAsia="zh-CN"/>
        </w:rPr>
        <w:t xml:space="preserve">allowed to access </w:t>
      </w:r>
      <w:r>
        <w:rPr>
          <w:rFonts w:hint="eastAsia" w:cs="Arial"/>
          <w:lang w:val="en-US" w:eastAsia="zh-CN"/>
        </w:rPr>
        <w:t>PNI-NPN operational domain2</w:t>
      </w:r>
      <w:r>
        <w:rPr>
          <w:rFonts w:hint="eastAsia"/>
          <w:lang w:val="en-US" w:eastAsia="zh-CN"/>
        </w:rPr>
        <w:t xml:space="preserve"> from PLMN</w:t>
      </w:r>
      <w:r>
        <w:rPr>
          <w:rFonts w:hint="eastAsia" w:cs="Arial"/>
          <w:lang w:val="en-US" w:eastAsia="zh-CN"/>
        </w:rPr>
        <w:t>, and also target UPF2 and DN2.</w:t>
      </w:r>
    </w:p>
    <w:p>
      <w:pPr>
        <w:pStyle w:val="111"/>
        <w:rPr>
          <w:lang w:val="en-US" w:eastAsia="zh-CN"/>
        </w:rPr>
      </w:pPr>
      <w:r>
        <w:t>-</w:t>
      </w:r>
      <w:r>
        <w:tab/>
      </w:r>
      <w:r>
        <w:rPr>
          <w:rFonts w:hint="eastAsia"/>
          <w:lang w:val="en-US" w:eastAsia="zh-CN"/>
        </w:rPr>
        <w:t xml:space="preserve">IP address fraud: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4(</w:t>
      </w:r>
      <w:r>
        <w:rPr>
          <w:rFonts w:hint="eastAsia"/>
        </w:rPr>
        <w:t xml:space="preserve">corresponding to the legitimate </w:t>
      </w:r>
      <w:r>
        <w:rPr>
          <w:rFonts w:hint="eastAsia"/>
          <w:lang w:val="en-US" w:eastAsia="zh-CN"/>
        </w:rPr>
        <w:t>SMF</w:t>
      </w:r>
      <w:r>
        <w:rPr>
          <w:lang w:val="en-US" w:eastAsia="zh-CN"/>
        </w:rPr>
        <w:t>→UPF</w:t>
      </w:r>
      <w:r>
        <w:rPr>
          <w:rFonts w:hint="eastAsia"/>
          <w:lang w:val="en-US" w:eastAsia="zh-CN"/>
        </w:rPr>
        <w:t>3</w:t>
      </w:r>
      <w:r>
        <w:rPr>
          <w:lang w:val="en-US" w:eastAsia="zh-CN"/>
        </w:rPr>
        <w:t xml:space="preserve"> </w:t>
      </w:r>
      <w:r>
        <w:rPr>
          <w:rFonts w:hint="eastAsia"/>
          <w:lang w:val="en-US" w:eastAsia="zh-CN"/>
        </w:rPr>
        <w:t>N4</w:t>
      </w:r>
      <w:r>
        <w:rPr>
          <w:lang w:val="en-US" w:eastAsia="zh-CN"/>
        </w:rPr>
        <w:t>-U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w:t>
      </w:r>
      <w:r>
        <w:rPr>
          <w:rFonts w:hint="eastAsia"/>
          <w:lang w:val="en-US" w:eastAsia="zh-CN"/>
        </w:rPr>
        <w:t xml:space="preserve"> carrying spoofed IPv6 RA</w:t>
      </w:r>
      <w:r>
        <w:t>.</w:t>
      </w:r>
      <w:r>
        <w:rPr>
          <w:rFonts w:hint="eastAsia"/>
          <w:lang w:val="en-US" w:eastAsia="zh-CN"/>
        </w:rPr>
        <w:t xml:space="preserve"> UPF3 will forward the messages to the UE according to the related FAR. This can cause the UE to adopt the spoofed IPv6 address prefix, ultimately disrupting its connection with the 5GC.</w:t>
      </w:r>
    </w:p>
    <w:p>
      <w:pPr>
        <w:pStyle w:val="111"/>
        <w:rPr>
          <w:lang w:val="en-US" w:eastAsia="zh-CN"/>
        </w:rPr>
      </w:pPr>
      <w:r>
        <w:t>-</w:t>
      </w:r>
      <w:r>
        <w:tab/>
      </w:r>
      <w:r>
        <w:rPr>
          <w:rFonts w:hint="eastAsia"/>
          <w:lang w:val="en-US" w:eastAsia="zh-CN"/>
        </w:rPr>
        <w:t xml:space="preserve">Bill inflation: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t>.</w:t>
      </w:r>
      <w:r>
        <w:rPr>
          <w:rFonts w:hint="eastAsia"/>
          <w:lang w:val="en-US" w:eastAsia="zh-CN"/>
        </w:rPr>
        <w:t xml:space="preserve"> In this way, the attacker can inflate the victim</w:t>
      </w:r>
      <w:r>
        <w:rPr>
          <w:lang w:val="en-US" w:eastAsia="zh-CN"/>
        </w:rPr>
        <w:t>’</w:t>
      </w:r>
      <w:r>
        <w:rPr>
          <w:rFonts w:hint="eastAsia"/>
          <w:lang w:val="en-US" w:eastAsia="zh-CN"/>
        </w:rPr>
        <w:t>s bill by (silently) sending large amounts of traffic.</w:t>
      </w:r>
    </w:p>
    <w:p>
      <w:r>
        <w:rPr>
          <w:rFonts w:hint="eastAsia"/>
          <w:lang w:val="en-US" w:eastAsia="zh-CN"/>
        </w:rPr>
        <w:t>T</w:t>
      </w:r>
      <w:r>
        <w:rPr>
          <w:lang w:val="en-US" w:eastAsia="zh-CN"/>
        </w:rPr>
        <w:t xml:space="preserve">he KI aims to evaluate whether the requirement on TEID unpredictability in </w:t>
      </w:r>
      <w:r>
        <w:rPr>
          <w:rFonts w:hint="eastAsia"/>
          <w:lang w:val="en-US" w:eastAsia="zh-CN"/>
        </w:rPr>
        <w:t>TS 29.281</w:t>
      </w:r>
      <w:r>
        <w:rPr>
          <w:lang w:val="en-US" w:eastAsia="zh-CN"/>
        </w:rPr>
        <w:t>[</w:t>
      </w:r>
      <w:r>
        <w:rPr>
          <w:rFonts w:hint="eastAsia"/>
          <w:lang w:val="en-US" w:eastAsia="zh-CN"/>
        </w:rPr>
        <w:t>5</w:t>
      </w:r>
      <w:r>
        <w:rPr>
          <w:lang w:val="en-US" w:eastAsia="zh-CN"/>
        </w:rPr>
        <w:t>] is enough for the case of N9 interface, and whether improved/refined requirements are needed for N9 interface. The KI does not aim to define the format of TEID.</w:t>
      </w:r>
    </w:p>
    <w:p>
      <w:pPr>
        <w:pStyle w:val="5"/>
      </w:pPr>
      <w:bookmarkStart w:id="58" w:name="_Toc30105"/>
      <w:r>
        <w:rPr>
          <w:rFonts w:hint="eastAsia"/>
          <w:lang w:val="en-US" w:eastAsia="zh-CN"/>
        </w:rPr>
        <w:t>7</w:t>
      </w:r>
      <w:r>
        <w:t>.</w:t>
      </w:r>
      <w:r>
        <w:rPr>
          <w:rFonts w:hint="eastAsia" w:eastAsia="宋体"/>
          <w:lang w:val="en-US" w:eastAsia="zh-CN"/>
        </w:rPr>
        <w:t>2</w:t>
      </w:r>
      <w:r>
        <w:t>.2</w:t>
      </w:r>
      <w:r>
        <w:tab/>
      </w:r>
      <w:r>
        <w:t>Security threats</w:t>
      </w:r>
      <w:bookmarkEnd w:id="58"/>
    </w:p>
    <w:p>
      <w:r>
        <w:rPr>
          <w:rFonts w:hint="eastAsia"/>
          <w:lang w:val="en-US" w:eastAsia="zh-CN"/>
        </w:rPr>
        <w:t xml:space="preserve">Attackers in one </w:t>
      </w:r>
      <w:r>
        <w:rPr>
          <w:rFonts w:hint="eastAsia" w:cs="Arial"/>
          <w:lang w:val="en-US" w:eastAsia="zh-CN"/>
        </w:rPr>
        <w:t>PNI-NPN operational domain can forge TEID and infer the TEIDs assigned to PLMN operational domains and other PNI-NPN operational domains and launch further attacks.</w:t>
      </w:r>
    </w:p>
    <w:p>
      <w:pPr>
        <w:pStyle w:val="5"/>
      </w:pPr>
      <w:bookmarkStart w:id="59" w:name="_Toc5408"/>
      <w:r>
        <w:rPr>
          <w:rFonts w:hint="eastAsia"/>
          <w:lang w:val="en-US" w:eastAsia="zh-CN"/>
        </w:rPr>
        <w:t>7</w:t>
      </w:r>
      <w:r>
        <w:t>.</w:t>
      </w:r>
      <w:r>
        <w:rPr>
          <w:rFonts w:hint="eastAsia" w:eastAsia="宋体"/>
          <w:lang w:val="en-US" w:eastAsia="zh-CN"/>
        </w:rPr>
        <w:t>3</w:t>
      </w:r>
      <w:r>
        <w:t>.3</w:t>
      </w:r>
      <w:r>
        <w:tab/>
      </w:r>
      <w:r>
        <w:t>Potential security requirements</w:t>
      </w:r>
      <w:bookmarkEnd w:id="59"/>
    </w:p>
    <w:p>
      <w:r>
        <w:rPr>
          <w:rFonts w:hint="eastAsia"/>
          <w:lang w:val="en-US" w:eastAsia="zh-CN"/>
        </w:rPr>
        <w:t>TBD.</w:t>
      </w:r>
    </w:p>
    <w:p>
      <w:pPr>
        <w:pStyle w:val="4"/>
      </w:pPr>
      <w:bookmarkStart w:id="60" w:name="_Toc10965"/>
      <w:r>
        <w:rPr>
          <w:rFonts w:hint="eastAsia"/>
          <w:lang w:val="en-US" w:eastAsia="zh-CN"/>
        </w:rPr>
        <w:t>7</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Inter domain security on N9 interface</w:t>
      </w:r>
      <w:bookmarkEnd w:id="60"/>
    </w:p>
    <w:p>
      <w:pPr>
        <w:pStyle w:val="5"/>
      </w:pPr>
      <w:bookmarkStart w:id="61" w:name="_Toc839"/>
      <w:r>
        <w:rPr>
          <w:rFonts w:hint="eastAsia"/>
          <w:lang w:val="en-US" w:eastAsia="zh-CN"/>
        </w:rPr>
        <w:t>7</w:t>
      </w:r>
      <w:r>
        <w:t>.</w:t>
      </w:r>
      <w:r>
        <w:rPr>
          <w:rFonts w:hint="eastAsia" w:eastAsia="宋体"/>
          <w:lang w:val="en-US" w:eastAsia="zh-CN"/>
        </w:rPr>
        <w:t>2</w:t>
      </w:r>
      <w:r>
        <w:t>.1</w:t>
      </w:r>
      <w:r>
        <w:tab/>
      </w:r>
      <w:r>
        <w:t>Key issue details</w:t>
      </w:r>
      <w:bookmarkEnd w:id="61"/>
    </w:p>
    <w:p>
      <w:pPr>
        <w:jc w:val="center"/>
        <w:rPr>
          <w:rFonts w:cs="Arial"/>
          <w:lang w:val="en-US" w:eastAsia="zh-CN"/>
        </w:rPr>
      </w:pPr>
      <w:r>
        <w:drawing>
          <wp:inline distT="0" distB="0" distL="114300" distR="114300">
            <wp:extent cx="3987165" cy="1744980"/>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3987165" cy="1744980"/>
                    </a:xfrm>
                    <a:prstGeom prst="rect">
                      <a:avLst/>
                    </a:prstGeom>
                    <a:noFill/>
                    <a:ln>
                      <a:noFill/>
                    </a:ln>
                  </pic:spPr>
                </pic:pic>
              </a:graphicData>
            </a:graphic>
          </wp:inline>
        </w:drawing>
      </w:r>
    </w:p>
    <w:p>
      <w:pPr>
        <w:jc w:val="center"/>
        <w:rPr>
          <w:rFonts w:cs="Arial"/>
          <w:lang w:val="en-US" w:eastAsia="zh-CN"/>
        </w:rPr>
      </w:pPr>
      <w:r>
        <w:rPr>
          <w:rFonts w:hint="eastAsia" w:cs="Arial"/>
          <w:lang w:val="en-US" w:eastAsia="zh-CN"/>
        </w:rPr>
        <w:t>Figure 7.2-1 Scenario involving N9 interface</w:t>
      </w:r>
    </w:p>
    <w:p>
      <w:pPr>
        <w:rPr>
          <w:rFonts w:cs="Arial"/>
          <w:lang w:val="en-US" w:eastAsia="zh-CN"/>
        </w:rPr>
      </w:pPr>
      <w:r>
        <w:rPr>
          <w:rFonts w:hint="eastAsia"/>
          <w:lang w:val="en-US" w:eastAsia="zh-CN"/>
        </w:rPr>
        <w:t xml:space="preserve">Considering the scenario depicted in Figure </w:t>
      </w:r>
      <w:r>
        <w:rPr>
          <w:rFonts w:hint="eastAsia" w:cs="Arial"/>
          <w:lang w:val="en-US" w:eastAsia="zh-CN"/>
        </w:rPr>
        <w:t>7.2-1</w:t>
      </w:r>
      <w:r>
        <w:rPr>
          <w:rFonts w:hint="eastAsia"/>
          <w:lang w:val="en-US" w:eastAsia="zh-CN"/>
        </w:rPr>
        <w:t>, a</w:t>
      </w:r>
      <w:r>
        <w:rPr>
          <w:rFonts w:hint="eastAsia" w:cs="Arial"/>
          <w:lang w:val="en-US" w:eastAsia="zh-CN"/>
        </w:rPr>
        <w:t>ttackers in PNI-NPN</w:t>
      </w:r>
      <w:r>
        <w:rPr>
          <w:rFonts w:cs="Arial"/>
          <w:lang w:val="en-US" w:eastAsia="zh-CN"/>
        </w:rPr>
        <w:t xml:space="preserve"> or PLMN</w:t>
      </w:r>
      <w:r>
        <w:rPr>
          <w:rFonts w:hint="eastAsia" w:cs="Arial"/>
          <w:lang w:val="en-US" w:eastAsia="zh-CN"/>
        </w:rPr>
        <w:t xml:space="preserve"> operational domain</w:t>
      </w:r>
      <w:r>
        <w:rPr>
          <w:rFonts w:cs="Arial"/>
          <w:lang w:val="en-US" w:eastAsia="zh-CN"/>
        </w:rPr>
        <w:t xml:space="preserve"> (e.g., a misbehaving employee in PNI-NPN, PLMN or an external attacker gaining unauthorized access to the PNI-NPN or PLMN networks)</w:t>
      </w:r>
      <w:r>
        <w:rPr>
          <w:rFonts w:hint="eastAsia" w:cs="Arial"/>
          <w:lang w:val="en-US" w:eastAsia="zh-CN"/>
        </w:rPr>
        <w:t xml:space="preserve"> can </w:t>
      </w:r>
      <w:r>
        <w:rPr>
          <w:rFonts w:cs="Arial"/>
          <w:lang w:val="en-US" w:eastAsia="zh-CN"/>
        </w:rPr>
        <w:t>attack the opposing domain through the N9 interface.</w:t>
      </w:r>
    </w:p>
    <w:p>
      <w:pPr>
        <w:rPr>
          <w:rFonts w:cs="Arial"/>
          <w:lang w:val="en-US" w:eastAsia="zh-CN"/>
        </w:rPr>
      </w:pPr>
      <w:r>
        <w:rPr>
          <w:rFonts w:cs="Arial"/>
          <w:lang w:val="en-US" w:eastAsia="zh-CN"/>
        </w:rPr>
        <w:t>TR 33.757</w:t>
      </w:r>
      <w:r>
        <w:rPr>
          <w:rFonts w:hint="eastAsia"/>
          <w:lang w:val="en-US" w:eastAsia="zh-CN"/>
        </w:rPr>
        <w:t>[3]</w:t>
      </w:r>
      <w:r>
        <w:rPr>
          <w:rFonts w:cs="Arial"/>
          <w:lang w:val="en-US" w:eastAsia="zh-CN"/>
        </w:rPr>
        <w:t xml:space="preserve"> studied the intersection between the SMF and UPF and potential solution which could be used to improve resilience at the intersection. This KI proposes to improve the resilience of the N9 interface end points, when used to communicate over the intersection, without injecting </w:t>
      </w:r>
      <w:r>
        <w:rPr>
          <w:rFonts w:hint="eastAsia" w:cs="Arial"/>
          <w:lang w:val="en-US" w:eastAsia="zh-CN"/>
        </w:rPr>
        <w:t xml:space="preserve">new </w:t>
      </w:r>
      <w:r>
        <w:rPr>
          <w:rFonts w:cs="Arial"/>
          <w:lang w:val="en-US" w:eastAsia="zh-CN"/>
        </w:rPr>
        <w:t>functions in the intersection nor change GTP protocol. As the N9 interface is key, in the home routed roaming architecture, improvements have already been standardized for the inter-PLNM which do not apply of the case of PLMN and NPN interconnection.</w:t>
      </w:r>
    </w:p>
    <w:p>
      <w:r>
        <w:rPr>
          <w:rFonts w:cs="Arial"/>
          <w:lang w:val="en-US" w:eastAsia="zh-CN"/>
        </w:rPr>
        <w:t>The KI aims to evaluate whether existing security improvements for home routed roaming can be reused for the case of PLNM interacting with an NPN and vice versa.</w:t>
      </w:r>
    </w:p>
    <w:p>
      <w:pPr>
        <w:pStyle w:val="5"/>
      </w:pPr>
      <w:bookmarkStart w:id="62" w:name="_Toc2546"/>
      <w:r>
        <w:rPr>
          <w:rFonts w:hint="eastAsia"/>
          <w:lang w:val="en-US" w:eastAsia="zh-CN"/>
        </w:rPr>
        <w:t>7</w:t>
      </w:r>
      <w:r>
        <w:t>.</w:t>
      </w:r>
      <w:r>
        <w:rPr>
          <w:rFonts w:hint="eastAsia" w:eastAsia="宋体"/>
          <w:lang w:val="en-US" w:eastAsia="zh-CN"/>
        </w:rPr>
        <w:t>2</w:t>
      </w:r>
      <w:r>
        <w:t>.2</w:t>
      </w:r>
      <w:r>
        <w:tab/>
      </w:r>
      <w:r>
        <w:t>Security threats</w:t>
      </w:r>
      <w:bookmarkEnd w:id="62"/>
    </w:p>
    <w:p>
      <w:r>
        <w:rPr>
          <w:lang w:val="en-US" w:eastAsia="zh-CN"/>
        </w:rPr>
        <w:t>When there is no security enabled on</w:t>
      </w:r>
      <w:r>
        <w:rPr>
          <w:rFonts w:hint="eastAsia"/>
          <w:lang w:val="en-US" w:eastAsia="zh-CN"/>
        </w:rPr>
        <w:t xml:space="preserve"> </w:t>
      </w:r>
      <w:r>
        <w:t>the N9 interface between</w:t>
      </w:r>
      <w:r>
        <w:rPr>
          <w:rFonts w:hint="eastAsia"/>
          <w:lang w:val="en-US" w:eastAsia="zh-CN"/>
        </w:rPr>
        <w:t xml:space="preserve"> PLMN operation domain and PNI-NPN operation domain, attackers in the </w:t>
      </w:r>
      <w:r>
        <w:rPr>
          <w:rFonts w:hint="eastAsia" w:cs="Arial"/>
          <w:lang w:val="en-US" w:eastAsia="zh-CN"/>
        </w:rPr>
        <w:t>PNI-NPN</w:t>
      </w:r>
      <w:r>
        <w:rPr>
          <w:rFonts w:cs="Arial"/>
          <w:lang w:val="en-US" w:eastAsia="zh-CN"/>
        </w:rPr>
        <w:t xml:space="preserve"> or PLMN</w:t>
      </w:r>
      <w:r>
        <w:rPr>
          <w:rFonts w:hint="eastAsia" w:cs="Arial"/>
          <w:lang w:val="en-US" w:eastAsia="zh-CN"/>
        </w:rPr>
        <w:t xml:space="preserve"> operational domain can </w:t>
      </w:r>
      <w:r>
        <w:rPr>
          <w:rFonts w:hint="eastAsia"/>
          <w:lang w:val="en-US" w:eastAsia="zh-CN"/>
        </w:rPr>
        <w:t>launch attacks to PLMN</w:t>
      </w:r>
      <w:r>
        <w:rPr>
          <w:lang w:val="en-US" w:eastAsia="zh-CN"/>
        </w:rPr>
        <w:t xml:space="preserve"> or NPN over the intersection</w:t>
      </w:r>
      <w:r>
        <w:rPr>
          <w:rFonts w:hint="eastAsia" w:cs="Arial"/>
          <w:lang w:val="en-US" w:eastAsia="zh-CN"/>
        </w:rPr>
        <w:t>.</w:t>
      </w:r>
    </w:p>
    <w:p>
      <w:pPr>
        <w:pStyle w:val="5"/>
      </w:pPr>
      <w:bookmarkStart w:id="63" w:name="_Toc28636"/>
      <w:r>
        <w:rPr>
          <w:rFonts w:hint="eastAsia"/>
          <w:lang w:val="en-US" w:eastAsia="zh-CN"/>
        </w:rPr>
        <w:t>7</w:t>
      </w:r>
      <w:r>
        <w:t>.</w:t>
      </w:r>
      <w:r>
        <w:rPr>
          <w:rFonts w:hint="eastAsia" w:eastAsia="宋体"/>
          <w:lang w:val="en-US" w:eastAsia="zh-CN"/>
        </w:rPr>
        <w:t>2</w:t>
      </w:r>
      <w:r>
        <w:t>.3</w:t>
      </w:r>
      <w:r>
        <w:tab/>
      </w:r>
      <w:r>
        <w:t>Potential security requirements</w:t>
      </w:r>
      <w:bookmarkEnd w:id="63"/>
    </w:p>
    <w:p>
      <w:pPr>
        <w:rPr>
          <w:rFonts w:hint="eastAsia"/>
          <w:lang w:val="en-US" w:eastAsia="zh-CN"/>
        </w:rPr>
      </w:pPr>
      <w:r>
        <w:t>The 5G system shall support a mechanism</w:t>
      </w:r>
      <w:r>
        <w:rPr>
          <w:rFonts w:hint="eastAsia"/>
          <w:lang w:val="en-US" w:eastAsia="zh-CN"/>
        </w:rPr>
        <w:t xml:space="preserve"> </w:t>
      </w:r>
      <w:r>
        <w:rPr>
          <w:lang w:val="en-US" w:eastAsia="zh-CN"/>
        </w:rPr>
        <w:t xml:space="preserve">to protect the endpoints of the N9 interface </w:t>
      </w:r>
      <w:r>
        <w:t>between</w:t>
      </w:r>
      <w:r>
        <w:rPr>
          <w:rFonts w:hint="eastAsia"/>
          <w:lang w:val="en-US" w:eastAsia="zh-CN"/>
        </w:rPr>
        <w:t xml:space="preserve"> PLMN operation domain and PNI-NPN operation domain.</w:t>
      </w:r>
    </w:p>
    <w:p>
      <w:pPr>
        <w:pStyle w:val="4"/>
      </w:pPr>
      <w:bookmarkStart w:id="64" w:name="_Toc4750"/>
      <w:r>
        <w:rPr>
          <w:rFonts w:hint="eastAsia"/>
          <w:lang w:val="en-US" w:eastAsia="zh-CN"/>
        </w:rPr>
        <w:t>7</w:t>
      </w:r>
      <w:r>
        <w:t>.X</w:t>
      </w:r>
      <w:r>
        <w:tab/>
      </w:r>
      <w:r>
        <w:t>Key Issue #X: &lt;Key Issue Name&gt;</w:t>
      </w:r>
      <w:bookmarkEnd w:id="49"/>
      <w:bookmarkEnd w:id="50"/>
      <w:bookmarkEnd w:id="51"/>
      <w:bookmarkEnd w:id="52"/>
      <w:bookmarkEnd w:id="53"/>
      <w:bookmarkEnd w:id="54"/>
      <w:bookmarkEnd w:id="55"/>
      <w:bookmarkEnd w:id="56"/>
      <w:bookmarkEnd w:id="64"/>
    </w:p>
    <w:p>
      <w:pPr>
        <w:pStyle w:val="5"/>
      </w:pPr>
      <w:bookmarkStart w:id="65" w:name="_Toc49376113"/>
      <w:bookmarkStart w:id="66" w:name="_Toc159226035"/>
      <w:bookmarkStart w:id="67" w:name="_Toc513475448"/>
      <w:bookmarkStart w:id="68" w:name="_Toc9880"/>
      <w:bookmarkStart w:id="69" w:name="_Toc56501566"/>
      <w:bookmarkStart w:id="70" w:name="_Toc106618432"/>
      <w:bookmarkStart w:id="71" w:name="_Toc95076613"/>
      <w:bookmarkStart w:id="72" w:name="_Toc30965"/>
      <w:bookmarkStart w:id="73" w:name="_Toc48930864"/>
      <w:r>
        <w:rPr>
          <w:rFonts w:hint="eastAsia"/>
          <w:lang w:val="en-US" w:eastAsia="zh-CN"/>
        </w:rPr>
        <w:t>7</w:t>
      </w:r>
      <w:r>
        <w:t>.X.1</w:t>
      </w:r>
      <w:r>
        <w:tab/>
      </w:r>
      <w:r>
        <w:t>Key issue details</w:t>
      </w:r>
      <w:bookmarkEnd w:id="65"/>
      <w:bookmarkEnd w:id="66"/>
      <w:bookmarkEnd w:id="67"/>
      <w:bookmarkEnd w:id="68"/>
      <w:bookmarkEnd w:id="69"/>
      <w:bookmarkEnd w:id="70"/>
      <w:bookmarkEnd w:id="71"/>
      <w:bookmarkEnd w:id="72"/>
      <w:bookmarkEnd w:id="73"/>
    </w:p>
    <w:p/>
    <w:p>
      <w:pPr>
        <w:pStyle w:val="5"/>
      </w:pPr>
      <w:bookmarkStart w:id="74" w:name="_Toc106618433"/>
      <w:bookmarkStart w:id="75" w:name="_Toc48930865"/>
      <w:bookmarkStart w:id="76" w:name="_Toc19269"/>
      <w:bookmarkStart w:id="77" w:name="_Toc513475449"/>
      <w:bookmarkStart w:id="78" w:name="_Toc95076614"/>
      <w:bookmarkStart w:id="79" w:name="_Toc56501567"/>
      <w:bookmarkStart w:id="80" w:name="_Toc18887"/>
      <w:bookmarkStart w:id="81" w:name="_Toc49376114"/>
      <w:bookmarkStart w:id="82" w:name="_Toc159226036"/>
      <w:r>
        <w:rPr>
          <w:rFonts w:hint="eastAsia"/>
          <w:lang w:val="en-US" w:eastAsia="zh-CN"/>
        </w:rPr>
        <w:t>7</w:t>
      </w:r>
      <w:r>
        <w:t>.X.2</w:t>
      </w:r>
      <w:r>
        <w:tab/>
      </w:r>
      <w:r>
        <w:t>Security threats</w:t>
      </w:r>
      <w:bookmarkEnd w:id="74"/>
      <w:bookmarkEnd w:id="75"/>
      <w:bookmarkEnd w:id="76"/>
      <w:bookmarkEnd w:id="77"/>
      <w:bookmarkEnd w:id="78"/>
      <w:bookmarkEnd w:id="79"/>
      <w:bookmarkEnd w:id="80"/>
      <w:bookmarkEnd w:id="81"/>
      <w:bookmarkEnd w:id="82"/>
    </w:p>
    <w:p/>
    <w:p>
      <w:pPr>
        <w:pStyle w:val="5"/>
      </w:pPr>
      <w:bookmarkStart w:id="83" w:name="_Toc49376115"/>
      <w:bookmarkStart w:id="84" w:name="_Toc56501568"/>
      <w:bookmarkStart w:id="85" w:name="_Toc14902"/>
      <w:bookmarkStart w:id="86" w:name="_Toc106618434"/>
      <w:bookmarkStart w:id="87" w:name="_Toc48930866"/>
      <w:bookmarkStart w:id="88" w:name="_Toc95076615"/>
      <w:bookmarkStart w:id="89" w:name="_Toc513475450"/>
      <w:bookmarkStart w:id="90" w:name="_Toc159226037"/>
      <w:bookmarkStart w:id="91" w:name="_Toc1862"/>
      <w:r>
        <w:rPr>
          <w:rFonts w:hint="eastAsia"/>
          <w:lang w:val="en-US" w:eastAsia="zh-CN"/>
        </w:rPr>
        <w:t>7</w:t>
      </w:r>
      <w:r>
        <w:t>.X.3</w:t>
      </w:r>
      <w:r>
        <w:tab/>
      </w:r>
      <w:r>
        <w:t>Potential security requirements</w:t>
      </w:r>
      <w:bookmarkEnd w:id="83"/>
      <w:bookmarkEnd w:id="84"/>
      <w:bookmarkEnd w:id="85"/>
      <w:bookmarkEnd w:id="86"/>
      <w:bookmarkEnd w:id="87"/>
      <w:bookmarkEnd w:id="88"/>
      <w:bookmarkEnd w:id="89"/>
      <w:bookmarkEnd w:id="90"/>
      <w:bookmarkEnd w:id="91"/>
    </w:p>
    <w:p/>
    <w:p>
      <w:pPr>
        <w:pStyle w:val="3"/>
      </w:pPr>
      <w:bookmarkStart w:id="92" w:name="_Toc95076616"/>
      <w:bookmarkStart w:id="93" w:name="_Toc26675"/>
      <w:bookmarkStart w:id="94" w:name="_Toc159226038"/>
      <w:bookmarkStart w:id="95" w:name="_Toc19159"/>
      <w:bookmarkStart w:id="96" w:name="_Toc106618435"/>
      <w:r>
        <w:rPr>
          <w:rFonts w:hint="eastAsia"/>
          <w:lang w:val="en-US" w:eastAsia="zh-CN"/>
        </w:rPr>
        <w:t>8</w:t>
      </w:r>
      <w:r>
        <w:tab/>
      </w:r>
      <w:r>
        <w:t>Solutions</w:t>
      </w:r>
      <w:bookmarkEnd w:id="92"/>
      <w:bookmarkEnd w:id="93"/>
      <w:bookmarkEnd w:id="94"/>
      <w:bookmarkEnd w:id="95"/>
      <w:bookmarkEnd w:id="96"/>
    </w:p>
    <w:p>
      <w:pPr>
        <w:pStyle w:val="112"/>
      </w:pPr>
      <w:r>
        <w:t>Editor’s Note: This clause contains the proposed solutions addressing the identified key issues.</w:t>
      </w:r>
    </w:p>
    <w:p>
      <w:pPr>
        <w:pStyle w:val="4"/>
        <w:rPr>
          <w:rFonts w:eastAsia="宋体"/>
        </w:rPr>
      </w:pPr>
      <w:bookmarkStart w:id="97" w:name="_Toc30819"/>
      <w:bookmarkStart w:id="98" w:name="_Toc205731406"/>
      <w:bookmarkStart w:id="99" w:name="_Toc10368"/>
      <w:bookmarkStart w:id="100" w:name="_Toc107843135"/>
      <w:bookmarkStart w:id="101" w:name="_Toc95076617"/>
      <w:bookmarkStart w:id="102" w:name="_Toc49376118"/>
      <w:bookmarkStart w:id="103" w:name="_Toc106618436"/>
      <w:bookmarkStart w:id="104" w:name="_Toc513475452"/>
      <w:bookmarkStart w:id="105" w:name="_Toc159226039"/>
      <w:bookmarkStart w:id="106" w:name="_Toc48930869"/>
      <w:bookmarkStart w:id="107" w:name="_Toc56501632"/>
      <w:r>
        <w:rPr>
          <w:rFonts w:hint="eastAsia" w:eastAsia="宋体"/>
          <w:lang w:val="en-US" w:eastAsia="zh-CN"/>
        </w:rPr>
        <w:t>8</w:t>
      </w:r>
      <w:r>
        <w:rPr>
          <w:rFonts w:eastAsia="宋体"/>
        </w:rPr>
        <w:t>.1</w:t>
      </w:r>
      <w:r>
        <w:rPr>
          <w:rFonts w:eastAsia="宋体"/>
        </w:rPr>
        <w:tab/>
      </w:r>
      <w:r>
        <w:rPr>
          <w:rFonts w:eastAsia="宋体"/>
        </w:rPr>
        <w:t>Mapping of solutions to key issues</w:t>
      </w:r>
      <w:bookmarkEnd w:id="97"/>
      <w:bookmarkEnd w:id="98"/>
      <w:bookmarkEnd w:id="99"/>
      <w:bookmarkEnd w:id="100"/>
    </w:p>
    <w:p>
      <w:pPr>
        <w:pStyle w:val="112"/>
      </w:pPr>
      <w:r>
        <w:t xml:space="preserve">Editor's Note: This clause contains a table mapping between key issues and solutions. </w:t>
      </w:r>
    </w:p>
    <w:p>
      <w:pPr>
        <w:pStyle w:val="113"/>
        <w:rPr>
          <w:rFonts w:eastAsia="宋体"/>
        </w:rPr>
      </w:pPr>
      <w:r>
        <w:rPr>
          <w:rFonts w:eastAsia="宋体"/>
        </w:rPr>
        <w:t xml:space="preserve">Table </w:t>
      </w:r>
      <w:r>
        <w:rPr>
          <w:rFonts w:hint="eastAsia" w:eastAsia="宋体"/>
          <w:lang w:val="en-US" w:eastAsia="zh-CN"/>
        </w:rPr>
        <w:t>7</w:t>
      </w:r>
      <w:r>
        <w:rPr>
          <w:rFonts w:eastAsia="宋体"/>
        </w:rPr>
        <w:t>.1-1: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4"/>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w:t>
            </w:r>
            <w:r>
              <w:rPr>
                <w:rFonts w:hint="eastAsia" w:eastAsia="宋体"/>
                <w:bCs/>
                <w:lang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KI#Y</w:t>
            </w:r>
          </w:p>
        </w:tc>
        <w:tc>
          <w:tcPr>
            <w:tcW w:w="650" w:type="dxa"/>
            <w:tcBorders>
              <w:top w:val="single" w:color="auto" w:sz="4" w:space="0"/>
              <w:left w:val="single" w:color="auto" w:sz="4" w:space="0"/>
              <w:bottom w:val="single" w:color="auto" w:sz="4" w:space="0"/>
              <w:right w:val="single" w:color="auto" w:sz="4" w:space="0"/>
            </w:tcBorders>
          </w:tcPr>
          <w:p>
            <w:pPr>
              <w:pStyle w:val="104"/>
              <w:rPr>
                <w:rFonts w:eastAsia="宋体"/>
                <w:bCs/>
              </w:rPr>
            </w:pPr>
            <w:r>
              <w:rPr>
                <w:rFonts w:eastAsia="宋体"/>
                <w:bCs/>
              </w:rPr>
              <w:t>KI#</w:t>
            </w:r>
            <w:r>
              <w:rPr>
                <w:rFonts w:hint="eastAsia" w:eastAsia="宋体"/>
                <w:bCs/>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3"/>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5"/>
              <w:rPr>
                <w:rFonts w:eastAsia="宋体"/>
              </w:rPr>
            </w:pPr>
          </w:p>
        </w:tc>
      </w:tr>
    </w:tbl>
    <w:p>
      <w:pPr>
        <w:pStyle w:val="4"/>
      </w:pPr>
      <w:bookmarkStart w:id="108" w:name="_Toc6336"/>
      <w:bookmarkStart w:id="109" w:name="_Toc437"/>
      <w:r>
        <w:rPr>
          <w:rFonts w:hint="eastAsia"/>
          <w:lang w:val="en-US" w:eastAsia="zh-CN"/>
        </w:rPr>
        <w:t>8</w:t>
      </w:r>
      <w:r>
        <w:t>.Y</w:t>
      </w:r>
      <w:r>
        <w:tab/>
      </w:r>
      <w:r>
        <w:t>Solution #Y: &lt;Solution Name&gt;</w:t>
      </w:r>
      <w:bookmarkEnd w:id="101"/>
      <w:bookmarkEnd w:id="102"/>
      <w:bookmarkEnd w:id="103"/>
      <w:bookmarkEnd w:id="104"/>
      <w:bookmarkEnd w:id="105"/>
      <w:bookmarkEnd w:id="106"/>
      <w:bookmarkEnd w:id="107"/>
      <w:bookmarkEnd w:id="108"/>
      <w:bookmarkEnd w:id="109"/>
    </w:p>
    <w:p>
      <w:pPr>
        <w:pStyle w:val="5"/>
      </w:pPr>
      <w:bookmarkStart w:id="110" w:name="_Toc17596"/>
      <w:bookmarkStart w:id="111" w:name="_Toc56501633"/>
      <w:bookmarkStart w:id="112" w:name="_Toc513475453"/>
      <w:bookmarkStart w:id="113" w:name="_Toc106618437"/>
      <w:bookmarkStart w:id="114" w:name="_Toc32725"/>
      <w:bookmarkStart w:id="115" w:name="_Toc95076618"/>
      <w:bookmarkStart w:id="116" w:name="_Toc48930870"/>
      <w:bookmarkStart w:id="117" w:name="_Toc49376119"/>
      <w:bookmarkStart w:id="118" w:name="_Toc159226040"/>
      <w:r>
        <w:rPr>
          <w:rFonts w:hint="eastAsia"/>
          <w:lang w:val="en-US" w:eastAsia="zh-CN"/>
        </w:rPr>
        <w:t>8</w:t>
      </w:r>
      <w:r>
        <w:t>.Y.1</w:t>
      </w:r>
      <w:r>
        <w:tab/>
      </w:r>
      <w:r>
        <w:t>Introduction</w:t>
      </w:r>
      <w:bookmarkEnd w:id="110"/>
      <w:bookmarkEnd w:id="111"/>
      <w:bookmarkEnd w:id="112"/>
      <w:bookmarkEnd w:id="113"/>
      <w:bookmarkEnd w:id="114"/>
      <w:bookmarkEnd w:id="115"/>
      <w:bookmarkEnd w:id="116"/>
      <w:bookmarkEnd w:id="117"/>
      <w:bookmarkEnd w:id="118"/>
    </w:p>
    <w:p>
      <w:pPr>
        <w:pStyle w:val="112"/>
      </w:pPr>
      <w:r>
        <w:t>Editor’s Note: Each solution should list the key issues being addressed.</w:t>
      </w:r>
    </w:p>
    <w:p>
      <w:pPr>
        <w:pStyle w:val="5"/>
      </w:pPr>
      <w:bookmarkStart w:id="119" w:name="_Toc48930871"/>
      <w:bookmarkStart w:id="120" w:name="_Toc56501634"/>
      <w:bookmarkStart w:id="121" w:name="_Toc23041"/>
      <w:bookmarkStart w:id="122" w:name="_Toc1890"/>
      <w:bookmarkStart w:id="123" w:name="_Toc513475454"/>
      <w:bookmarkStart w:id="124" w:name="_Toc106618438"/>
      <w:bookmarkStart w:id="125" w:name="_Toc95076619"/>
      <w:bookmarkStart w:id="126" w:name="_Toc49376120"/>
      <w:bookmarkStart w:id="127" w:name="_Toc159226041"/>
      <w:r>
        <w:rPr>
          <w:rFonts w:hint="eastAsia"/>
          <w:lang w:val="en-US" w:eastAsia="zh-CN"/>
        </w:rPr>
        <w:t>8</w:t>
      </w:r>
      <w:r>
        <w:t>.Y.2</w:t>
      </w:r>
      <w:r>
        <w:tab/>
      </w:r>
      <w:r>
        <w:t>Solution details</w:t>
      </w:r>
      <w:bookmarkEnd w:id="119"/>
      <w:bookmarkEnd w:id="120"/>
      <w:bookmarkEnd w:id="121"/>
      <w:bookmarkEnd w:id="122"/>
      <w:bookmarkEnd w:id="123"/>
      <w:bookmarkEnd w:id="124"/>
      <w:bookmarkEnd w:id="125"/>
      <w:bookmarkEnd w:id="126"/>
      <w:bookmarkEnd w:id="127"/>
    </w:p>
    <w:p/>
    <w:p>
      <w:pPr>
        <w:pStyle w:val="5"/>
      </w:pPr>
      <w:bookmarkStart w:id="128" w:name="_Toc159226042"/>
      <w:bookmarkStart w:id="129" w:name="_Toc24631"/>
      <w:bookmarkStart w:id="130" w:name="_Toc48930873"/>
      <w:bookmarkStart w:id="131" w:name="_Toc49376122"/>
      <w:bookmarkStart w:id="132" w:name="_Toc14947"/>
      <w:bookmarkStart w:id="133" w:name="_Toc106618439"/>
      <w:bookmarkStart w:id="134" w:name="_Toc56501636"/>
      <w:bookmarkStart w:id="135" w:name="_Toc513475455"/>
      <w:bookmarkStart w:id="136" w:name="_Toc95076620"/>
      <w:r>
        <w:rPr>
          <w:rFonts w:hint="eastAsia"/>
          <w:lang w:val="en-US" w:eastAsia="zh-CN"/>
        </w:rPr>
        <w:t>8</w:t>
      </w:r>
      <w:r>
        <w:t>.Y.3</w:t>
      </w:r>
      <w:r>
        <w:tab/>
      </w:r>
      <w:r>
        <w:t>Evaluation</w:t>
      </w:r>
      <w:bookmarkEnd w:id="128"/>
      <w:bookmarkEnd w:id="129"/>
      <w:bookmarkEnd w:id="130"/>
      <w:bookmarkEnd w:id="131"/>
      <w:bookmarkEnd w:id="132"/>
      <w:bookmarkEnd w:id="133"/>
      <w:bookmarkEnd w:id="134"/>
      <w:bookmarkEnd w:id="135"/>
      <w:bookmarkEnd w:id="136"/>
    </w:p>
    <w:p>
      <w:pPr>
        <w:pStyle w:val="112"/>
      </w:pPr>
      <w:r>
        <w:t>Editor’s Note: Each solution should motivate how the potential security requirements of the key issues being addressed are fulfilled.</w:t>
      </w:r>
    </w:p>
    <w:p>
      <w:pPr>
        <w:pStyle w:val="3"/>
      </w:pPr>
      <w:bookmarkStart w:id="137" w:name="_Toc5653"/>
      <w:bookmarkStart w:id="138" w:name="_Toc1652"/>
      <w:bookmarkStart w:id="139" w:name="_Toc159226043"/>
      <w:bookmarkStart w:id="140" w:name="_Toc39138089"/>
      <w:bookmarkStart w:id="141" w:name="_Toc101360626"/>
      <w:bookmarkStart w:id="142" w:name="_Toc56501637"/>
      <w:bookmarkStart w:id="143" w:name="_Toc106618440"/>
      <w:bookmarkStart w:id="144" w:name="_Toc48930874"/>
      <w:bookmarkStart w:id="145" w:name="_Toc49376123"/>
      <w:bookmarkStart w:id="146" w:name="_Toc513475456"/>
      <w:bookmarkStart w:id="147" w:name="_Toc95076621"/>
      <w:r>
        <w:rPr>
          <w:rFonts w:hint="eastAsia"/>
          <w:lang w:val="en-US" w:eastAsia="zh-CN"/>
        </w:rPr>
        <w:t>9</w:t>
      </w:r>
      <w:r>
        <w:tab/>
      </w:r>
      <w:r>
        <w:t>Conclusions</w:t>
      </w:r>
      <w:bookmarkEnd w:id="137"/>
      <w:bookmarkEnd w:id="138"/>
      <w:bookmarkEnd w:id="139"/>
      <w:bookmarkEnd w:id="140"/>
      <w:bookmarkEnd w:id="141"/>
    </w:p>
    <w:bookmarkEnd w:id="142"/>
    <w:bookmarkEnd w:id="143"/>
    <w:bookmarkEnd w:id="144"/>
    <w:bookmarkEnd w:id="145"/>
    <w:bookmarkEnd w:id="146"/>
    <w:bookmarkEnd w:id="147"/>
    <w:p>
      <w:pPr>
        <w:pStyle w:val="112"/>
      </w:pPr>
      <w:r>
        <w:t>Editor’s Note: This clause contains the agreed conclusions that will form the basis for any normative work.</w:t>
      </w:r>
    </w:p>
    <w:p>
      <w:bookmarkStart w:id="148" w:name="_MON_1288076978"/>
      <w:bookmarkEnd w:id="148"/>
    </w:p>
    <w:p>
      <w:pPr>
        <w:pStyle w:val="12"/>
      </w:pPr>
      <w:bookmarkStart w:id="149" w:name="startOfAnnexes"/>
      <w:bookmarkEnd w:id="149"/>
      <w:r>
        <w:br w:type="page"/>
      </w:r>
      <w:bookmarkStart w:id="150" w:name="_Toc28621"/>
      <w:bookmarkStart w:id="151" w:name="_Toc2131"/>
      <w:r>
        <w:t>Annex &lt;</w:t>
      </w:r>
      <w:r>
        <w:rPr>
          <w:rFonts w:hint="eastAsia" w:eastAsia="宋体"/>
          <w:lang w:val="en-US" w:eastAsia="zh-CN"/>
        </w:rPr>
        <w:t>X</w:t>
      </w:r>
      <w:r>
        <w:t>&gt;:</w:t>
      </w:r>
      <w:r>
        <w:br w:type="textWrapping"/>
      </w:r>
      <w:r>
        <w:t>Change history</w:t>
      </w:r>
      <w:bookmarkEnd w:id="150"/>
      <w:bookmarkEnd w:id="151"/>
    </w:p>
    <w:p>
      <w:pPr>
        <w:pStyle w:val="129"/>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rPr>
                <w:sz w:val="16"/>
              </w:rPr>
            </w:pPr>
            <w:bookmarkStart w:id="152" w:name="historyclause"/>
            <w:bookmarkEnd w:id="152"/>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sz w:val="16"/>
                <w:szCs w:val="16"/>
              </w:rPr>
            </w:pPr>
            <w:r>
              <w:rPr>
                <w:sz w:val="16"/>
                <w:szCs w:val="16"/>
              </w:rPr>
              <w:t>Date</w:t>
            </w:r>
          </w:p>
        </w:tc>
        <w:tc>
          <w:tcPr>
            <w:tcW w:w="901" w:type="dxa"/>
            <w:shd w:val="pct10" w:color="auto" w:fill="FFFFFF"/>
          </w:tcPr>
          <w:p>
            <w:pPr>
              <w:pStyle w:val="104"/>
              <w:rPr>
                <w:sz w:val="16"/>
                <w:szCs w:val="16"/>
              </w:rPr>
            </w:pPr>
            <w:r>
              <w:rPr>
                <w:sz w:val="16"/>
                <w:szCs w:val="16"/>
              </w:rPr>
              <w:t>Meeting</w:t>
            </w:r>
          </w:p>
        </w:tc>
        <w:tc>
          <w:tcPr>
            <w:tcW w:w="1134" w:type="dxa"/>
            <w:shd w:val="pct10" w:color="auto" w:fill="FFFFFF"/>
          </w:tcPr>
          <w:p>
            <w:pPr>
              <w:pStyle w:val="104"/>
              <w:rPr>
                <w:sz w:val="16"/>
                <w:szCs w:val="16"/>
              </w:rPr>
            </w:pPr>
            <w:r>
              <w:rPr>
                <w:sz w:val="16"/>
                <w:szCs w:val="16"/>
              </w:rPr>
              <w:t>TDoc</w:t>
            </w:r>
          </w:p>
        </w:tc>
        <w:tc>
          <w:tcPr>
            <w:tcW w:w="567" w:type="dxa"/>
            <w:shd w:val="pct10" w:color="auto" w:fill="FFFFFF"/>
          </w:tcPr>
          <w:p>
            <w:pPr>
              <w:pStyle w:val="104"/>
              <w:rPr>
                <w:sz w:val="16"/>
                <w:szCs w:val="16"/>
              </w:rPr>
            </w:pPr>
            <w:r>
              <w:rPr>
                <w:sz w:val="16"/>
                <w:szCs w:val="16"/>
              </w:rPr>
              <w:t>CR</w:t>
            </w:r>
          </w:p>
        </w:tc>
        <w:tc>
          <w:tcPr>
            <w:tcW w:w="426" w:type="dxa"/>
            <w:shd w:val="pct10" w:color="auto" w:fill="FFFFFF"/>
          </w:tcPr>
          <w:p>
            <w:pPr>
              <w:pStyle w:val="104"/>
              <w:rPr>
                <w:sz w:val="16"/>
                <w:szCs w:val="16"/>
              </w:rPr>
            </w:pPr>
            <w:r>
              <w:rPr>
                <w:sz w:val="16"/>
                <w:szCs w:val="16"/>
              </w:rPr>
              <w:t>Rev</w:t>
            </w:r>
          </w:p>
        </w:tc>
        <w:tc>
          <w:tcPr>
            <w:tcW w:w="425" w:type="dxa"/>
            <w:shd w:val="pct10" w:color="auto" w:fill="FFFFFF"/>
          </w:tcPr>
          <w:p>
            <w:pPr>
              <w:pStyle w:val="104"/>
              <w:rPr>
                <w:sz w:val="16"/>
                <w:szCs w:val="16"/>
              </w:rPr>
            </w:pPr>
            <w:r>
              <w:rPr>
                <w:sz w:val="16"/>
                <w:szCs w:val="16"/>
              </w:rPr>
              <w:t>Cat</w:t>
            </w:r>
          </w:p>
        </w:tc>
        <w:tc>
          <w:tcPr>
            <w:tcW w:w="4678" w:type="dxa"/>
            <w:shd w:val="pct10" w:color="auto" w:fill="FFFFFF"/>
          </w:tcPr>
          <w:p>
            <w:pPr>
              <w:pStyle w:val="104"/>
              <w:rPr>
                <w:sz w:val="16"/>
                <w:szCs w:val="16"/>
              </w:rPr>
            </w:pPr>
            <w:r>
              <w:rPr>
                <w:sz w:val="16"/>
                <w:szCs w:val="16"/>
              </w:rPr>
              <w:t>Subject/Comment</w:t>
            </w:r>
          </w:p>
        </w:tc>
        <w:tc>
          <w:tcPr>
            <w:tcW w:w="708" w:type="dxa"/>
            <w:shd w:val="pct10" w:color="auto" w:fill="FFFFFF"/>
          </w:tcPr>
          <w:p>
            <w:pPr>
              <w:pStyle w:val="104"/>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sz w:val="16"/>
                <w:szCs w:val="16"/>
                <w:lang w:val="en-US"/>
              </w:rPr>
            </w:pPr>
            <w:r>
              <w:rPr>
                <w:rFonts w:hint="eastAsia" w:cs="Arial"/>
                <w:sz w:val="16"/>
                <w:lang w:val="en-US" w:eastAsia="zh-CN"/>
              </w:rPr>
              <w:t>2</w:t>
            </w:r>
            <w:r>
              <w:rPr>
                <w:rFonts w:cs="Arial"/>
                <w:sz w:val="16"/>
                <w:lang w:val="en-US" w:eastAsia="zh-CN"/>
              </w:rPr>
              <w:t>02</w:t>
            </w:r>
            <w:r>
              <w:rPr>
                <w:rFonts w:hint="eastAsia" w:cs="Arial"/>
                <w:sz w:val="16"/>
                <w:lang w:val="en-US" w:eastAsia="zh-CN"/>
              </w:rPr>
              <w:t>5</w:t>
            </w:r>
            <w:r>
              <w:rPr>
                <w:rFonts w:cs="Arial"/>
                <w:sz w:val="16"/>
                <w:lang w:val="en-US" w:eastAsia="zh-CN"/>
              </w:rPr>
              <w:t>-</w:t>
            </w:r>
            <w:r>
              <w:rPr>
                <w:rFonts w:hint="eastAsia" w:cs="Arial"/>
                <w:sz w:val="16"/>
                <w:lang w:val="en-US" w:eastAsia="zh-CN"/>
              </w:rPr>
              <w:t>10</w:t>
            </w:r>
          </w:p>
        </w:tc>
        <w:tc>
          <w:tcPr>
            <w:tcW w:w="901" w:type="dxa"/>
            <w:shd w:val="solid" w:color="FFFFFF" w:fill="auto"/>
          </w:tcPr>
          <w:p>
            <w:pPr>
              <w:pStyle w:val="105"/>
              <w:rPr>
                <w:rFonts w:hint="default"/>
                <w:sz w:val="16"/>
                <w:szCs w:val="16"/>
                <w:lang w:val="en-US"/>
              </w:rPr>
            </w:pPr>
            <w:r>
              <w:rPr>
                <w:rFonts w:eastAsia="等线" w:cs="Arial"/>
                <w:sz w:val="16"/>
                <w:szCs w:val="16"/>
                <w:lang w:val="en-US" w:eastAsia="zh-CN" w:bidi="ar"/>
              </w:rPr>
              <w:t>SA3#1</w:t>
            </w:r>
            <w:r>
              <w:rPr>
                <w:rFonts w:hint="eastAsia" w:eastAsia="等线" w:cs="Arial"/>
                <w:sz w:val="16"/>
                <w:szCs w:val="16"/>
                <w:lang w:val="en-US" w:eastAsia="zh-CN" w:bidi="ar"/>
              </w:rPr>
              <w:t>24</w:t>
            </w:r>
          </w:p>
        </w:tc>
        <w:tc>
          <w:tcPr>
            <w:tcW w:w="1134"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S3-253336</w:t>
            </w:r>
          </w:p>
        </w:tc>
        <w:tc>
          <w:tcPr>
            <w:tcW w:w="567" w:type="dxa"/>
            <w:shd w:val="solid" w:color="FFFFFF" w:fill="auto"/>
          </w:tcPr>
          <w:p>
            <w:pPr>
              <w:pStyle w:val="105"/>
              <w:rPr>
                <w:sz w:val="16"/>
                <w:szCs w:val="16"/>
              </w:rPr>
            </w:pPr>
          </w:p>
        </w:tc>
        <w:tc>
          <w:tcPr>
            <w:tcW w:w="426"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678" w:type="dxa"/>
            <w:shd w:val="solid" w:color="FFFFFF" w:fill="auto"/>
          </w:tcPr>
          <w:p>
            <w:pPr>
              <w:pStyle w:val="103"/>
              <w:rPr>
                <w:sz w:val="16"/>
                <w:szCs w:val="16"/>
              </w:rPr>
            </w:pPr>
            <w:r>
              <w:rPr>
                <w:rFonts w:hint="eastAsia" w:cs="Arial"/>
                <w:sz w:val="16"/>
                <w:lang w:val="en-US" w:eastAsia="zh-CN"/>
              </w:rPr>
              <w:t>Sk</w:t>
            </w:r>
            <w:r>
              <w:rPr>
                <w:rFonts w:cs="Arial"/>
                <w:sz w:val="16"/>
                <w:lang w:val="en-US" w:eastAsia="zh-CN"/>
              </w:rPr>
              <w:t>eleton</w:t>
            </w:r>
          </w:p>
        </w:tc>
        <w:tc>
          <w:tcPr>
            <w:tcW w:w="708"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eastAsia" w:cs="Arial"/>
                <w:sz w:val="16"/>
                <w:lang w:val="en-US" w:eastAsia="zh-CN"/>
              </w:rPr>
            </w:pPr>
            <w:r>
              <w:rPr>
                <w:rFonts w:hint="eastAsia" w:cs="Arial"/>
                <w:sz w:val="16"/>
                <w:lang w:val="en-US" w:eastAsia="zh-CN"/>
              </w:rPr>
              <w:t>2</w:t>
            </w:r>
            <w:r>
              <w:rPr>
                <w:rFonts w:cs="Arial"/>
                <w:sz w:val="16"/>
                <w:lang w:val="en-US" w:eastAsia="zh-CN"/>
              </w:rPr>
              <w:t>02</w:t>
            </w:r>
            <w:r>
              <w:rPr>
                <w:rFonts w:hint="eastAsia" w:cs="Arial"/>
                <w:sz w:val="16"/>
                <w:lang w:val="en-US" w:eastAsia="zh-CN"/>
              </w:rPr>
              <w:t>5</w:t>
            </w:r>
            <w:r>
              <w:rPr>
                <w:rFonts w:cs="Arial"/>
                <w:sz w:val="16"/>
                <w:lang w:val="en-US" w:eastAsia="zh-CN"/>
              </w:rPr>
              <w:t>-</w:t>
            </w:r>
            <w:r>
              <w:rPr>
                <w:rFonts w:hint="eastAsia" w:cs="Arial"/>
                <w:sz w:val="16"/>
                <w:lang w:val="en-US" w:eastAsia="zh-CN"/>
              </w:rPr>
              <w:t>10</w:t>
            </w:r>
          </w:p>
        </w:tc>
        <w:tc>
          <w:tcPr>
            <w:tcW w:w="901" w:type="dxa"/>
            <w:shd w:val="solid" w:color="FFFFFF" w:fill="auto"/>
          </w:tcPr>
          <w:p>
            <w:pPr>
              <w:pStyle w:val="105"/>
              <w:rPr>
                <w:sz w:val="16"/>
                <w:szCs w:val="16"/>
              </w:rPr>
            </w:pPr>
            <w:r>
              <w:rPr>
                <w:rFonts w:eastAsia="等线" w:cs="Arial"/>
                <w:sz w:val="16"/>
                <w:szCs w:val="16"/>
                <w:lang w:val="en-US" w:eastAsia="zh-CN" w:bidi="ar"/>
              </w:rPr>
              <w:t>SA3#1</w:t>
            </w:r>
            <w:r>
              <w:rPr>
                <w:rFonts w:hint="eastAsia" w:eastAsia="等线" w:cs="Arial"/>
                <w:sz w:val="16"/>
                <w:szCs w:val="16"/>
                <w:lang w:val="en-US" w:eastAsia="zh-CN" w:bidi="ar"/>
              </w:rPr>
              <w:t>24</w:t>
            </w:r>
          </w:p>
        </w:tc>
        <w:tc>
          <w:tcPr>
            <w:tcW w:w="1134" w:type="dxa"/>
            <w:shd w:val="solid" w:color="FFFFFF" w:fill="auto"/>
          </w:tcPr>
          <w:p>
            <w:pPr>
              <w:pStyle w:val="105"/>
              <w:rPr>
                <w:sz w:val="16"/>
                <w:szCs w:val="16"/>
              </w:rPr>
            </w:pPr>
            <w:r>
              <w:rPr>
                <w:rFonts w:hint="eastAsia" w:eastAsia="宋体"/>
                <w:sz w:val="16"/>
                <w:szCs w:val="16"/>
                <w:lang w:val="en-US" w:eastAsia="zh-CN"/>
              </w:rPr>
              <w:t>S3-253726</w:t>
            </w:r>
          </w:p>
        </w:tc>
        <w:tc>
          <w:tcPr>
            <w:tcW w:w="567" w:type="dxa"/>
            <w:shd w:val="solid" w:color="FFFFFF" w:fill="auto"/>
          </w:tcPr>
          <w:p>
            <w:pPr>
              <w:pStyle w:val="105"/>
              <w:rPr>
                <w:sz w:val="16"/>
                <w:szCs w:val="16"/>
              </w:rPr>
            </w:pPr>
          </w:p>
        </w:tc>
        <w:tc>
          <w:tcPr>
            <w:tcW w:w="426"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678" w:type="dxa"/>
            <w:shd w:val="solid" w:color="FFFFFF" w:fill="auto"/>
          </w:tcPr>
          <w:p>
            <w:pPr>
              <w:pStyle w:val="103"/>
              <w:rPr>
                <w:sz w:val="16"/>
                <w:szCs w:val="16"/>
              </w:rPr>
            </w:pPr>
            <w:r>
              <w:rPr>
                <w:rFonts w:hint="eastAsia" w:eastAsia="等线" w:cs="Arial"/>
                <w:sz w:val="16"/>
                <w:szCs w:val="16"/>
                <w:lang w:val="en-US" w:eastAsia="zh-CN" w:bidi="ar"/>
              </w:rPr>
              <w:t xml:space="preserve">S3-253365, S3-253737, S3-253848, S3-253739, S3-253740 </w:t>
            </w:r>
            <w:r>
              <w:rPr>
                <w:rFonts w:eastAsia="等线" w:cs="Arial"/>
                <w:sz w:val="16"/>
                <w:szCs w:val="16"/>
                <w:lang w:val="en-US" w:eastAsia="zh-CN" w:bidi="ar"/>
              </w:rPr>
              <w:t>implemented</w:t>
            </w:r>
          </w:p>
        </w:tc>
        <w:tc>
          <w:tcPr>
            <w:tcW w:w="708" w:type="dxa"/>
            <w:shd w:val="solid" w:color="FFFFFF" w:fill="auto"/>
          </w:tcPr>
          <w:p>
            <w:pPr>
              <w:pStyle w:val="105"/>
              <w:rPr>
                <w:rFonts w:hint="default" w:eastAsia="宋体"/>
                <w:sz w:val="16"/>
                <w:szCs w:val="16"/>
                <w:lang w:val="en-US" w:eastAsia="zh-CN"/>
              </w:rPr>
            </w:pPr>
            <w:r>
              <w:rPr>
                <w:rFonts w:hint="eastAsia" w:eastAsia="宋体"/>
                <w:sz w:val="16"/>
                <w:szCs w:val="16"/>
                <w:lang w:val="en-US" w:eastAsia="zh-CN"/>
              </w:rPr>
              <w:t>0.1.0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33.758 V0.1.0 (2025-10)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1C6720D"/>
    <w:rsid w:val="021C3195"/>
    <w:rsid w:val="03555860"/>
    <w:rsid w:val="06996564"/>
    <w:rsid w:val="0CAE626E"/>
    <w:rsid w:val="16D64656"/>
    <w:rsid w:val="18280782"/>
    <w:rsid w:val="1A337C08"/>
    <w:rsid w:val="22CF32D2"/>
    <w:rsid w:val="248B7DBE"/>
    <w:rsid w:val="25477C36"/>
    <w:rsid w:val="254D445A"/>
    <w:rsid w:val="255408AE"/>
    <w:rsid w:val="2CF52FC4"/>
    <w:rsid w:val="305502D9"/>
    <w:rsid w:val="324611CC"/>
    <w:rsid w:val="331E4A65"/>
    <w:rsid w:val="39E909F4"/>
    <w:rsid w:val="3A7052BB"/>
    <w:rsid w:val="3C366559"/>
    <w:rsid w:val="3D5E2CC5"/>
    <w:rsid w:val="4329571D"/>
    <w:rsid w:val="46613F4E"/>
    <w:rsid w:val="4A3C21D9"/>
    <w:rsid w:val="4EB66AF3"/>
    <w:rsid w:val="50605BA9"/>
    <w:rsid w:val="50914F3C"/>
    <w:rsid w:val="558821A6"/>
    <w:rsid w:val="565A7E58"/>
    <w:rsid w:val="5B4C2470"/>
    <w:rsid w:val="5C454B95"/>
    <w:rsid w:val="63C104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3828</Words>
  <Characters>21279</Characters>
  <Lines>177</Lines>
  <Paragraphs>50</Paragraphs>
  <TotalTime>2</TotalTime>
  <ScaleCrop>false</ScaleCrop>
  <LinksUpToDate>false</LinksUpToDate>
  <CharactersWithSpaces>25057</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 Telecom</cp:lastModifiedBy>
  <cp:lastPrinted>2019-02-25T14:05:00Z</cp:lastPrinted>
  <dcterms:modified xsi:type="dcterms:W3CDTF">2025-10-23T02:56:57Z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9515A484DC924AD9BDD594A6EF9384A9_13</vt:lpwstr>
  </property>
</Properties>
</file>